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E218A" w14:textId="77777777" w:rsidR="008D6A81" w:rsidRDefault="00000000" w:rsidP="00B5156A">
      <w:pPr>
        <w:pStyle w:val="Heading1"/>
        <w:spacing w:before="0" w:line="240" w:lineRule="auto"/>
      </w:pPr>
      <w:r>
        <w:t>RAW DATA WAWANCARA</w:t>
      </w:r>
      <w:r>
        <w:br/>
        <w:t>Analisis Lima Kekuatan Pasar dalam Pengembangan Lembaga Pendidikan Islam</w:t>
      </w:r>
    </w:p>
    <w:p w14:paraId="7953DD1C" w14:textId="77777777" w:rsidR="008D6A81" w:rsidRDefault="00000000" w:rsidP="00B5156A">
      <w:pPr>
        <w:pStyle w:val="Heading2"/>
        <w:spacing w:before="0" w:line="240" w:lineRule="auto"/>
      </w:pPr>
      <w:r>
        <w:t>Informan 1: Ketua Yayasan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0"/>
        <w:gridCol w:w="3000"/>
        <w:gridCol w:w="5049"/>
      </w:tblGrid>
      <w:tr w:rsidR="00B5156A" w:rsidRPr="00B5156A" w14:paraId="6972E649" w14:textId="77777777" w:rsidTr="00B5156A">
        <w:trPr>
          <w:tblHeader/>
          <w:tblCellSpacing w:w="15" w:type="dxa"/>
        </w:trPr>
        <w:tc>
          <w:tcPr>
            <w:tcW w:w="0" w:type="auto"/>
            <w:vAlign w:val="center"/>
            <w:hideMark/>
          </w:tcPr>
          <w:p w14:paraId="67978E1F" w14:textId="77777777" w:rsidR="00B5156A" w:rsidRPr="00B5156A" w:rsidRDefault="00B5156A" w:rsidP="00B5156A">
            <w:pPr>
              <w:spacing w:after="0" w:line="240" w:lineRule="auto"/>
              <w:rPr>
                <w:b/>
                <w:bCs/>
              </w:rPr>
            </w:pPr>
            <w:r w:rsidRPr="00B5156A">
              <w:rPr>
                <w:b/>
                <w:bCs/>
              </w:rPr>
              <w:t>No</w:t>
            </w:r>
          </w:p>
        </w:tc>
        <w:tc>
          <w:tcPr>
            <w:tcW w:w="0" w:type="auto"/>
            <w:vAlign w:val="center"/>
            <w:hideMark/>
          </w:tcPr>
          <w:p w14:paraId="3C3435FF" w14:textId="77777777" w:rsidR="00B5156A" w:rsidRPr="00B5156A" w:rsidRDefault="00B5156A" w:rsidP="00B5156A">
            <w:pPr>
              <w:spacing w:after="0" w:line="240" w:lineRule="auto"/>
              <w:rPr>
                <w:b/>
                <w:bCs/>
              </w:rPr>
            </w:pPr>
            <w:r w:rsidRPr="00B5156A">
              <w:rPr>
                <w:b/>
                <w:bCs/>
              </w:rPr>
              <w:t>Pertanyaan</w:t>
            </w:r>
          </w:p>
        </w:tc>
        <w:tc>
          <w:tcPr>
            <w:tcW w:w="0" w:type="auto"/>
            <w:vAlign w:val="center"/>
            <w:hideMark/>
          </w:tcPr>
          <w:p w14:paraId="3A083F58" w14:textId="77777777" w:rsidR="00B5156A" w:rsidRPr="00B5156A" w:rsidRDefault="00B5156A" w:rsidP="00B5156A">
            <w:pPr>
              <w:spacing w:after="0" w:line="240" w:lineRule="auto"/>
              <w:rPr>
                <w:b/>
                <w:bCs/>
              </w:rPr>
            </w:pPr>
            <w:r w:rsidRPr="00B5156A">
              <w:rPr>
                <w:b/>
                <w:bCs/>
              </w:rPr>
              <w:t>Contoh Jawaban</w:t>
            </w:r>
          </w:p>
        </w:tc>
      </w:tr>
      <w:tr w:rsidR="00B5156A" w:rsidRPr="00B5156A" w14:paraId="1D2B7B56" w14:textId="77777777" w:rsidTr="00B5156A">
        <w:trPr>
          <w:tblCellSpacing w:w="15" w:type="dxa"/>
        </w:trPr>
        <w:tc>
          <w:tcPr>
            <w:tcW w:w="0" w:type="auto"/>
            <w:vAlign w:val="center"/>
            <w:hideMark/>
          </w:tcPr>
          <w:p w14:paraId="77F97E1F" w14:textId="77777777" w:rsidR="00B5156A" w:rsidRPr="00B5156A" w:rsidRDefault="00B5156A" w:rsidP="00B5156A">
            <w:pPr>
              <w:spacing w:after="0" w:line="240" w:lineRule="auto"/>
            </w:pPr>
            <w:r w:rsidRPr="00B5156A">
              <w:t>1</w:t>
            </w:r>
          </w:p>
        </w:tc>
        <w:tc>
          <w:tcPr>
            <w:tcW w:w="0" w:type="auto"/>
            <w:vAlign w:val="center"/>
            <w:hideMark/>
          </w:tcPr>
          <w:p w14:paraId="396851EA" w14:textId="77777777" w:rsidR="00B5156A" w:rsidRPr="00B5156A" w:rsidRDefault="00B5156A" w:rsidP="00B5156A">
            <w:pPr>
              <w:spacing w:after="0" w:line="240" w:lineRule="auto"/>
            </w:pPr>
            <w:r w:rsidRPr="00B5156A">
              <w:t>Bagaimana pandangan Bapak/Ibu mengenai munculnya MTs dan MA baru berbasis pesantren di sekitar yayasan?</w:t>
            </w:r>
          </w:p>
        </w:tc>
        <w:tc>
          <w:tcPr>
            <w:tcW w:w="0" w:type="auto"/>
            <w:vAlign w:val="center"/>
            <w:hideMark/>
          </w:tcPr>
          <w:p w14:paraId="721B5226" w14:textId="77777777" w:rsidR="00B5156A" w:rsidRPr="00B5156A" w:rsidRDefault="00B5156A" w:rsidP="00B5156A">
            <w:pPr>
              <w:spacing w:after="0" w:line="240" w:lineRule="auto"/>
            </w:pPr>
            <w:r w:rsidRPr="00B5156A">
              <w:t>Kemunculan MTs dan MA berbasis pesantren menjadi tantangan besar bagi yayasan karena sebelumnya pesantren tersebut merupakan mitra utama dalam penyediaan peserta didik. Setelah mereka mendirikan sekolah sendiri, struktur persaingan berubah secara signifikan.</w:t>
            </w:r>
          </w:p>
        </w:tc>
      </w:tr>
      <w:tr w:rsidR="00B5156A" w:rsidRPr="00B5156A" w14:paraId="6BEA686A" w14:textId="77777777" w:rsidTr="00B5156A">
        <w:trPr>
          <w:tblCellSpacing w:w="15" w:type="dxa"/>
        </w:trPr>
        <w:tc>
          <w:tcPr>
            <w:tcW w:w="0" w:type="auto"/>
            <w:vAlign w:val="center"/>
            <w:hideMark/>
          </w:tcPr>
          <w:p w14:paraId="28274BB7" w14:textId="77777777" w:rsidR="00B5156A" w:rsidRPr="00B5156A" w:rsidRDefault="00B5156A" w:rsidP="00B5156A">
            <w:pPr>
              <w:spacing w:after="0" w:line="240" w:lineRule="auto"/>
            </w:pPr>
            <w:r w:rsidRPr="00B5156A">
              <w:t>2</w:t>
            </w:r>
          </w:p>
        </w:tc>
        <w:tc>
          <w:tcPr>
            <w:tcW w:w="0" w:type="auto"/>
            <w:vAlign w:val="center"/>
            <w:hideMark/>
          </w:tcPr>
          <w:p w14:paraId="06906B2C" w14:textId="77777777" w:rsidR="00B5156A" w:rsidRPr="00B5156A" w:rsidRDefault="00B5156A" w:rsidP="00B5156A">
            <w:pPr>
              <w:spacing w:after="0" w:line="240" w:lineRule="auto"/>
            </w:pPr>
            <w:r w:rsidRPr="00B5156A">
              <w:t>Sejak berdirinya lembaga baru tersebut, apakah terdapat perubahan jumlah peserta didik?</w:t>
            </w:r>
          </w:p>
        </w:tc>
        <w:tc>
          <w:tcPr>
            <w:tcW w:w="0" w:type="auto"/>
            <w:vAlign w:val="center"/>
            <w:hideMark/>
          </w:tcPr>
          <w:p w14:paraId="6D6C3998" w14:textId="77777777" w:rsidR="00B5156A" w:rsidRPr="00B5156A" w:rsidRDefault="00B5156A" w:rsidP="00B5156A">
            <w:pPr>
              <w:spacing w:after="0" w:line="240" w:lineRule="auto"/>
            </w:pPr>
            <w:r w:rsidRPr="00B5156A">
              <w:t>Ya, terjadi penurunan jumlah peserta didik baru setiap tahun karena sebagian besar santri memilih melanjutkan pendidikan di MTs dan MA milik pesantren.</w:t>
            </w:r>
          </w:p>
        </w:tc>
      </w:tr>
      <w:tr w:rsidR="00B5156A" w:rsidRPr="00B5156A" w14:paraId="7AD9213C" w14:textId="77777777" w:rsidTr="00B5156A">
        <w:trPr>
          <w:tblCellSpacing w:w="15" w:type="dxa"/>
        </w:trPr>
        <w:tc>
          <w:tcPr>
            <w:tcW w:w="0" w:type="auto"/>
            <w:vAlign w:val="center"/>
            <w:hideMark/>
          </w:tcPr>
          <w:p w14:paraId="1AB48F70" w14:textId="77777777" w:rsidR="00B5156A" w:rsidRPr="00B5156A" w:rsidRDefault="00B5156A" w:rsidP="00B5156A">
            <w:pPr>
              <w:spacing w:after="0" w:line="240" w:lineRule="auto"/>
            </w:pPr>
            <w:r w:rsidRPr="00B5156A">
              <w:t>6</w:t>
            </w:r>
          </w:p>
        </w:tc>
        <w:tc>
          <w:tcPr>
            <w:tcW w:w="0" w:type="auto"/>
            <w:vAlign w:val="center"/>
            <w:hideMark/>
          </w:tcPr>
          <w:p w14:paraId="1BEF88F1" w14:textId="77777777" w:rsidR="00B5156A" w:rsidRPr="00B5156A" w:rsidRDefault="00B5156A" w:rsidP="00B5156A">
            <w:pPr>
              <w:spacing w:after="0" w:line="240" w:lineRule="auto"/>
            </w:pPr>
            <w:r w:rsidRPr="00B5156A">
              <w:t>Apakah yayasan memiliki strategi khusus untuk mempertahankan peserta didik?</w:t>
            </w:r>
          </w:p>
        </w:tc>
        <w:tc>
          <w:tcPr>
            <w:tcW w:w="0" w:type="auto"/>
            <w:vAlign w:val="center"/>
            <w:hideMark/>
          </w:tcPr>
          <w:p w14:paraId="4F654371" w14:textId="77777777" w:rsidR="00B5156A" w:rsidRPr="00B5156A" w:rsidRDefault="00B5156A" w:rsidP="00B5156A">
            <w:pPr>
              <w:spacing w:after="0" w:line="240" w:lineRule="auto"/>
            </w:pPr>
            <w:r w:rsidRPr="00B5156A">
              <w:t>Kami memperkuat identitas keislaman, meningkatkan kualitas layanan, memperluas promosi digital, dan mengembangkan program unggulan yang relevan dengan kebutuhan masyarakat.</w:t>
            </w:r>
          </w:p>
        </w:tc>
      </w:tr>
      <w:tr w:rsidR="00B5156A" w:rsidRPr="00B5156A" w14:paraId="0D3E185B" w14:textId="77777777" w:rsidTr="00B5156A">
        <w:trPr>
          <w:tblCellSpacing w:w="15" w:type="dxa"/>
        </w:trPr>
        <w:tc>
          <w:tcPr>
            <w:tcW w:w="0" w:type="auto"/>
            <w:vAlign w:val="center"/>
            <w:hideMark/>
          </w:tcPr>
          <w:p w14:paraId="76DCFD2B" w14:textId="77777777" w:rsidR="00B5156A" w:rsidRPr="00B5156A" w:rsidRDefault="00B5156A" w:rsidP="00B5156A">
            <w:pPr>
              <w:spacing w:after="0" w:line="240" w:lineRule="auto"/>
            </w:pPr>
            <w:r w:rsidRPr="00B5156A">
              <w:t>7</w:t>
            </w:r>
          </w:p>
        </w:tc>
        <w:tc>
          <w:tcPr>
            <w:tcW w:w="0" w:type="auto"/>
            <w:vAlign w:val="center"/>
            <w:hideMark/>
          </w:tcPr>
          <w:p w14:paraId="16E95CED" w14:textId="77777777" w:rsidR="00B5156A" w:rsidRPr="00B5156A" w:rsidRDefault="00B5156A" w:rsidP="00B5156A">
            <w:pPr>
              <w:spacing w:after="0" w:line="240" w:lineRule="auto"/>
            </w:pPr>
            <w:r w:rsidRPr="00B5156A">
              <w:t>Bagaimana hubungan yayasan dengan pesantren atau sekolah asal peserta didik?</w:t>
            </w:r>
          </w:p>
        </w:tc>
        <w:tc>
          <w:tcPr>
            <w:tcW w:w="0" w:type="auto"/>
            <w:vAlign w:val="center"/>
            <w:hideMark/>
          </w:tcPr>
          <w:p w14:paraId="119E9EC8" w14:textId="77777777" w:rsidR="00B5156A" w:rsidRPr="00B5156A" w:rsidRDefault="00B5156A" w:rsidP="00B5156A">
            <w:pPr>
              <w:spacing w:after="0" w:line="240" w:lineRule="auto"/>
            </w:pPr>
            <w:r w:rsidRPr="00B5156A">
              <w:t>Hubungan masih berjalan baik secara sosial, tetapi tidak lagi menjadi hubungan pemasok utama peserta didik seperti sebelumnya.</w:t>
            </w:r>
          </w:p>
        </w:tc>
      </w:tr>
      <w:tr w:rsidR="00B5156A" w:rsidRPr="00B5156A" w14:paraId="14B29E16" w14:textId="77777777" w:rsidTr="00B5156A">
        <w:trPr>
          <w:tblCellSpacing w:w="15" w:type="dxa"/>
        </w:trPr>
        <w:tc>
          <w:tcPr>
            <w:tcW w:w="0" w:type="auto"/>
            <w:vAlign w:val="center"/>
            <w:hideMark/>
          </w:tcPr>
          <w:p w14:paraId="2239094B" w14:textId="77777777" w:rsidR="00B5156A" w:rsidRPr="00B5156A" w:rsidRDefault="00B5156A" w:rsidP="00B5156A">
            <w:pPr>
              <w:spacing w:after="0" w:line="240" w:lineRule="auto"/>
            </w:pPr>
            <w:r w:rsidRPr="00B5156A">
              <w:t>8</w:t>
            </w:r>
          </w:p>
        </w:tc>
        <w:tc>
          <w:tcPr>
            <w:tcW w:w="0" w:type="auto"/>
            <w:vAlign w:val="center"/>
            <w:hideMark/>
          </w:tcPr>
          <w:p w14:paraId="01263880" w14:textId="77777777" w:rsidR="00B5156A" w:rsidRPr="00B5156A" w:rsidRDefault="00B5156A" w:rsidP="00B5156A">
            <w:pPr>
              <w:spacing w:after="0" w:line="240" w:lineRule="auto"/>
            </w:pPr>
            <w:r w:rsidRPr="00B5156A">
              <w:t>Apakah yayasan pernah bergantung pada pesantren tertentu?</w:t>
            </w:r>
          </w:p>
        </w:tc>
        <w:tc>
          <w:tcPr>
            <w:tcW w:w="0" w:type="auto"/>
            <w:vAlign w:val="center"/>
            <w:hideMark/>
          </w:tcPr>
          <w:p w14:paraId="32522718" w14:textId="77777777" w:rsidR="00B5156A" w:rsidRPr="00B5156A" w:rsidRDefault="00B5156A" w:rsidP="00B5156A">
            <w:pPr>
              <w:spacing w:after="0" w:line="240" w:lineRule="auto"/>
            </w:pPr>
            <w:r w:rsidRPr="00B5156A">
              <w:t>Ya, sebagian besar peserta didik berasal dari pesantren mitra sehingga ketergantungan cukup tinggi.</w:t>
            </w:r>
          </w:p>
        </w:tc>
      </w:tr>
      <w:tr w:rsidR="00B5156A" w:rsidRPr="00B5156A" w14:paraId="2D937431" w14:textId="77777777" w:rsidTr="00B5156A">
        <w:trPr>
          <w:tblCellSpacing w:w="15" w:type="dxa"/>
        </w:trPr>
        <w:tc>
          <w:tcPr>
            <w:tcW w:w="0" w:type="auto"/>
            <w:vAlign w:val="center"/>
            <w:hideMark/>
          </w:tcPr>
          <w:p w14:paraId="23677338" w14:textId="77777777" w:rsidR="00B5156A" w:rsidRPr="00B5156A" w:rsidRDefault="00B5156A" w:rsidP="00B5156A">
            <w:pPr>
              <w:spacing w:after="0" w:line="240" w:lineRule="auto"/>
            </w:pPr>
            <w:r w:rsidRPr="00B5156A">
              <w:t>10</w:t>
            </w:r>
          </w:p>
        </w:tc>
        <w:tc>
          <w:tcPr>
            <w:tcW w:w="0" w:type="auto"/>
            <w:vAlign w:val="center"/>
            <w:hideMark/>
          </w:tcPr>
          <w:p w14:paraId="52BBF689" w14:textId="77777777" w:rsidR="00B5156A" w:rsidRPr="00B5156A" w:rsidRDefault="00B5156A" w:rsidP="00B5156A">
            <w:pPr>
              <w:spacing w:after="0" w:line="240" w:lineRule="auto"/>
            </w:pPr>
            <w:r w:rsidRPr="00B5156A">
              <w:t>Mengapa pesantren yang sebelumnya menjadi mitra kini menjadi pesaing?</w:t>
            </w:r>
          </w:p>
        </w:tc>
        <w:tc>
          <w:tcPr>
            <w:tcW w:w="0" w:type="auto"/>
            <w:vAlign w:val="center"/>
            <w:hideMark/>
          </w:tcPr>
          <w:p w14:paraId="0FEDB708" w14:textId="77777777" w:rsidR="00B5156A" w:rsidRPr="00B5156A" w:rsidRDefault="00B5156A" w:rsidP="00B5156A">
            <w:pPr>
              <w:spacing w:after="0" w:line="240" w:lineRule="auto"/>
            </w:pPr>
            <w:r w:rsidRPr="00B5156A">
              <w:t>Karena pesantren melihat peluang besar dalam menyediakan pendidikan formal yang terintegrasi dengan sistem pesantren sehingga mereka mendirikan MTs dan MA sendiri.</w:t>
            </w:r>
          </w:p>
        </w:tc>
      </w:tr>
      <w:tr w:rsidR="00B5156A" w:rsidRPr="00B5156A" w14:paraId="2EC86753" w14:textId="77777777" w:rsidTr="00B5156A">
        <w:trPr>
          <w:tblCellSpacing w:w="15" w:type="dxa"/>
        </w:trPr>
        <w:tc>
          <w:tcPr>
            <w:tcW w:w="0" w:type="auto"/>
            <w:vAlign w:val="center"/>
            <w:hideMark/>
          </w:tcPr>
          <w:p w14:paraId="0CDD3DD1" w14:textId="77777777" w:rsidR="00B5156A" w:rsidRPr="00B5156A" w:rsidRDefault="00B5156A" w:rsidP="00B5156A">
            <w:pPr>
              <w:spacing w:after="0" w:line="240" w:lineRule="auto"/>
            </w:pPr>
            <w:r w:rsidRPr="00B5156A">
              <w:t>12</w:t>
            </w:r>
          </w:p>
        </w:tc>
        <w:tc>
          <w:tcPr>
            <w:tcW w:w="0" w:type="auto"/>
            <w:vAlign w:val="center"/>
            <w:hideMark/>
          </w:tcPr>
          <w:p w14:paraId="1E992F61" w14:textId="77777777" w:rsidR="00B5156A" w:rsidRPr="00B5156A" w:rsidRDefault="00B5156A" w:rsidP="00B5156A">
            <w:pPr>
              <w:spacing w:after="0" w:line="240" w:lineRule="auto"/>
            </w:pPr>
            <w:r w:rsidRPr="00B5156A">
              <w:t>Langkah apa yang dilakukan yayasan untuk mengatasi berkurangnya pemasok peserta didik?</w:t>
            </w:r>
          </w:p>
        </w:tc>
        <w:tc>
          <w:tcPr>
            <w:tcW w:w="0" w:type="auto"/>
            <w:vAlign w:val="center"/>
            <w:hideMark/>
          </w:tcPr>
          <w:p w14:paraId="75BB5568" w14:textId="77777777" w:rsidR="00B5156A" w:rsidRPr="00B5156A" w:rsidRDefault="00B5156A" w:rsidP="00B5156A">
            <w:pPr>
              <w:spacing w:after="0" w:line="240" w:lineRule="auto"/>
            </w:pPr>
            <w:r w:rsidRPr="00B5156A">
              <w:t>Kami memperluas jaringan kemitraan dengan pesantren lain, memperkuat feeder school internal, dan meningkatkan promosi kepada masyarakat umum.</w:t>
            </w:r>
          </w:p>
        </w:tc>
      </w:tr>
      <w:tr w:rsidR="00B5156A" w:rsidRPr="00B5156A" w14:paraId="14A5A2B8" w14:textId="77777777" w:rsidTr="00B5156A">
        <w:trPr>
          <w:tblCellSpacing w:w="15" w:type="dxa"/>
        </w:trPr>
        <w:tc>
          <w:tcPr>
            <w:tcW w:w="0" w:type="auto"/>
            <w:vAlign w:val="center"/>
            <w:hideMark/>
          </w:tcPr>
          <w:p w14:paraId="5930AE65" w14:textId="77777777" w:rsidR="00B5156A" w:rsidRPr="00B5156A" w:rsidRDefault="00B5156A" w:rsidP="00B5156A">
            <w:pPr>
              <w:spacing w:after="0" w:line="240" w:lineRule="auto"/>
            </w:pPr>
            <w:r w:rsidRPr="00B5156A">
              <w:t>18</w:t>
            </w:r>
          </w:p>
        </w:tc>
        <w:tc>
          <w:tcPr>
            <w:tcW w:w="0" w:type="auto"/>
            <w:vAlign w:val="center"/>
            <w:hideMark/>
          </w:tcPr>
          <w:p w14:paraId="3B9F5154" w14:textId="77777777" w:rsidR="00B5156A" w:rsidRPr="00B5156A" w:rsidRDefault="00B5156A" w:rsidP="00B5156A">
            <w:pPr>
              <w:spacing w:after="0" w:line="240" w:lineRule="auto"/>
            </w:pPr>
            <w:r w:rsidRPr="00B5156A">
              <w:t>Strategi apa yang dilakukan yayasan untuk mempertahankan kepercayaan masyarakat?</w:t>
            </w:r>
          </w:p>
        </w:tc>
        <w:tc>
          <w:tcPr>
            <w:tcW w:w="0" w:type="auto"/>
            <w:vAlign w:val="center"/>
            <w:hideMark/>
          </w:tcPr>
          <w:p w14:paraId="69FFC7EC" w14:textId="77777777" w:rsidR="00B5156A" w:rsidRPr="00B5156A" w:rsidRDefault="00B5156A" w:rsidP="00B5156A">
            <w:pPr>
              <w:spacing w:after="0" w:line="240" w:lineRule="auto"/>
            </w:pPr>
            <w:r w:rsidRPr="00B5156A">
              <w:t>Kami menjaga mutu pendidikan, memperkuat budaya religius, meningkatkan transparansi pengelolaan sekolah, dan mempererat komunikasi dengan masyarakat.</w:t>
            </w:r>
          </w:p>
        </w:tc>
      </w:tr>
      <w:tr w:rsidR="00B5156A" w:rsidRPr="00B5156A" w14:paraId="1265F703" w14:textId="77777777" w:rsidTr="00B5156A">
        <w:trPr>
          <w:tblCellSpacing w:w="15" w:type="dxa"/>
        </w:trPr>
        <w:tc>
          <w:tcPr>
            <w:tcW w:w="0" w:type="auto"/>
            <w:vAlign w:val="center"/>
            <w:hideMark/>
          </w:tcPr>
          <w:p w14:paraId="31603B98" w14:textId="77777777" w:rsidR="00B5156A" w:rsidRPr="00B5156A" w:rsidRDefault="00B5156A" w:rsidP="00B5156A">
            <w:pPr>
              <w:spacing w:after="0" w:line="240" w:lineRule="auto"/>
            </w:pPr>
            <w:r w:rsidRPr="00B5156A">
              <w:t>25</w:t>
            </w:r>
          </w:p>
        </w:tc>
        <w:tc>
          <w:tcPr>
            <w:tcW w:w="0" w:type="auto"/>
            <w:vAlign w:val="center"/>
            <w:hideMark/>
          </w:tcPr>
          <w:p w14:paraId="53DB0C63" w14:textId="77777777" w:rsidR="00B5156A" w:rsidRPr="00B5156A" w:rsidRDefault="00B5156A" w:rsidP="00B5156A">
            <w:pPr>
              <w:spacing w:after="0" w:line="240" w:lineRule="auto"/>
            </w:pPr>
            <w:r w:rsidRPr="00B5156A">
              <w:t>Bagaimana tingkat persaingan antar lembaga pendidikan Islam?</w:t>
            </w:r>
          </w:p>
        </w:tc>
        <w:tc>
          <w:tcPr>
            <w:tcW w:w="0" w:type="auto"/>
            <w:vAlign w:val="center"/>
            <w:hideMark/>
          </w:tcPr>
          <w:p w14:paraId="15770776" w14:textId="77777777" w:rsidR="00B5156A" w:rsidRPr="00B5156A" w:rsidRDefault="00B5156A" w:rsidP="00B5156A">
            <w:pPr>
              <w:spacing w:after="0" w:line="240" w:lineRule="auto"/>
            </w:pPr>
            <w:r w:rsidRPr="00B5156A">
              <w:t>Persaingan saat ini sangat tinggi karena hampir semua lembaga berlomba menawarkan program unggulan dan fasilitas terbaik.</w:t>
            </w:r>
          </w:p>
        </w:tc>
      </w:tr>
      <w:tr w:rsidR="00B5156A" w:rsidRPr="00B5156A" w14:paraId="161BC1E3" w14:textId="77777777" w:rsidTr="00B5156A">
        <w:trPr>
          <w:tblCellSpacing w:w="15" w:type="dxa"/>
        </w:trPr>
        <w:tc>
          <w:tcPr>
            <w:tcW w:w="0" w:type="auto"/>
            <w:vAlign w:val="center"/>
            <w:hideMark/>
          </w:tcPr>
          <w:p w14:paraId="6CC1E9F5" w14:textId="77777777" w:rsidR="00B5156A" w:rsidRPr="00B5156A" w:rsidRDefault="00B5156A" w:rsidP="00B5156A">
            <w:pPr>
              <w:spacing w:after="0" w:line="240" w:lineRule="auto"/>
            </w:pPr>
            <w:r w:rsidRPr="00B5156A">
              <w:t>28</w:t>
            </w:r>
          </w:p>
        </w:tc>
        <w:tc>
          <w:tcPr>
            <w:tcW w:w="0" w:type="auto"/>
            <w:vAlign w:val="center"/>
            <w:hideMark/>
          </w:tcPr>
          <w:p w14:paraId="66393ADC" w14:textId="77777777" w:rsidR="00B5156A" w:rsidRPr="00B5156A" w:rsidRDefault="00B5156A" w:rsidP="00B5156A">
            <w:pPr>
              <w:spacing w:after="0" w:line="240" w:lineRule="auto"/>
            </w:pPr>
            <w:r w:rsidRPr="00B5156A">
              <w:t>Apakah citra dan nama besar lembaga memengaruhi persaingan?</w:t>
            </w:r>
          </w:p>
        </w:tc>
        <w:tc>
          <w:tcPr>
            <w:tcW w:w="0" w:type="auto"/>
            <w:vAlign w:val="center"/>
            <w:hideMark/>
          </w:tcPr>
          <w:p w14:paraId="3C9408A0" w14:textId="77777777" w:rsidR="00B5156A" w:rsidRPr="00B5156A" w:rsidRDefault="00B5156A" w:rsidP="00B5156A">
            <w:pPr>
              <w:spacing w:after="0" w:line="240" w:lineRule="auto"/>
            </w:pPr>
            <w:r w:rsidRPr="00B5156A">
              <w:t>Sangat berpengaruh. Kepercayaan masyarakat terhadap tokoh agama dan reputasi yayasan menjadi faktor utama dalam memilih sekolah.</w:t>
            </w:r>
          </w:p>
        </w:tc>
      </w:tr>
      <w:tr w:rsidR="00B5156A" w:rsidRPr="00B5156A" w14:paraId="039B9A81" w14:textId="77777777" w:rsidTr="00B5156A">
        <w:trPr>
          <w:tblCellSpacing w:w="15" w:type="dxa"/>
        </w:trPr>
        <w:tc>
          <w:tcPr>
            <w:tcW w:w="0" w:type="auto"/>
            <w:vAlign w:val="center"/>
            <w:hideMark/>
          </w:tcPr>
          <w:p w14:paraId="41E9DA30" w14:textId="77777777" w:rsidR="00B5156A" w:rsidRPr="00B5156A" w:rsidRDefault="00B5156A" w:rsidP="00B5156A">
            <w:pPr>
              <w:spacing w:after="0" w:line="240" w:lineRule="auto"/>
            </w:pPr>
            <w:r w:rsidRPr="00B5156A">
              <w:t>30</w:t>
            </w:r>
          </w:p>
        </w:tc>
        <w:tc>
          <w:tcPr>
            <w:tcW w:w="0" w:type="auto"/>
            <w:vAlign w:val="center"/>
            <w:hideMark/>
          </w:tcPr>
          <w:p w14:paraId="43642A2C" w14:textId="77777777" w:rsidR="00B5156A" w:rsidRPr="00B5156A" w:rsidRDefault="00B5156A" w:rsidP="00B5156A">
            <w:pPr>
              <w:spacing w:after="0" w:line="240" w:lineRule="auto"/>
            </w:pPr>
            <w:r w:rsidRPr="00B5156A">
              <w:t>Apakah yayasan mengalami tekanan persaingan?</w:t>
            </w:r>
          </w:p>
        </w:tc>
        <w:tc>
          <w:tcPr>
            <w:tcW w:w="0" w:type="auto"/>
            <w:vAlign w:val="center"/>
            <w:hideMark/>
          </w:tcPr>
          <w:p w14:paraId="74B29F71" w14:textId="77777777" w:rsidR="00B5156A" w:rsidRPr="00B5156A" w:rsidRDefault="00B5156A" w:rsidP="00B5156A">
            <w:pPr>
              <w:spacing w:after="0" w:line="240" w:lineRule="auto"/>
            </w:pPr>
            <w:r w:rsidRPr="00B5156A">
              <w:t>Ya, tekanan semakin kuat sejak pesantren mitra mendirikan sekolah formal sendiri.</w:t>
            </w:r>
          </w:p>
        </w:tc>
      </w:tr>
      <w:tr w:rsidR="00B5156A" w:rsidRPr="00B5156A" w14:paraId="0936ED34" w14:textId="77777777" w:rsidTr="00B5156A">
        <w:trPr>
          <w:tblCellSpacing w:w="15" w:type="dxa"/>
        </w:trPr>
        <w:tc>
          <w:tcPr>
            <w:tcW w:w="0" w:type="auto"/>
            <w:vAlign w:val="center"/>
            <w:hideMark/>
          </w:tcPr>
          <w:p w14:paraId="0383026F" w14:textId="77777777" w:rsidR="00B5156A" w:rsidRPr="00B5156A" w:rsidRDefault="00B5156A" w:rsidP="00B5156A">
            <w:pPr>
              <w:spacing w:after="0" w:line="240" w:lineRule="auto"/>
            </w:pPr>
            <w:r w:rsidRPr="00B5156A">
              <w:t>31</w:t>
            </w:r>
          </w:p>
        </w:tc>
        <w:tc>
          <w:tcPr>
            <w:tcW w:w="0" w:type="auto"/>
            <w:vAlign w:val="center"/>
            <w:hideMark/>
          </w:tcPr>
          <w:p w14:paraId="54011F4F" w14:textId="77777777" w:rsidR="00B5156A" w:rsidRPr="00B5156A" w:rsidRDefault="00B5156A" w:rsidP="00B5156A">
            <w:pPr>
              <w:spacing w:after="0" w:line="240" w:lineRule="auto"/>
            </w:pPr>
            <w:r w:rsidRPr="00B5156A">
              <w:t xml:space="preserve">Bagaimana yayasan memperkuat identitas </w:t>
            </w:r>
            <w:r w:rsidRPr="00B5156A">
              <w:lastRenderedPageBreak/>
              <w:t>keislaman lembaga?</w:t>
            </w:r>
          </w:p>
        </w:tc>
        <w:tc>
          <w:tcPr>
            <w:tcW w:w="0" w:type="auto"/>
            <w:vAlign w:val="center"/>
            <w:hideMark/>
          </w:tcPr>
          <w:p w14:paraId="4A1B0260" w14:textId="77777777" w:rsidR="00B5156A" w:rsidRPr="00B5156A" w:rsidRDefault="00B5156A" w:rsidP="00B5156A">
            <w:pPr>
              <w:spacing w:after="0" w:line="240" w:lineRule="auto"/>
            </w:pPr>
            <w:r w:rsidRPr="00B5156A">
              <w:lastRenderedPageBreak/>
              <w:t xml:space="preserve">Dengan memperkuat budaya religius, pembiasaan ibadah, pendidikan karakter Islami, dan keteladanan </w:t>
            </w:r>
            <w:r w:rsidRPr="00B5156A">
              <w:lastRenderedPageBreak/>
              <w:t>seluruh civitas sekolah.</w:t>
            </w:r>
          </w:p>
        </w:tc>
      </w:tr>
      <w:tr w:rsidR="00B5156A" w:rsidRPr="00B5156A" w14:paraId="540C833D" w14:textId="77777777" w:rsidTr="00B5156A">
        <w:trPr>
          <w:tblCellSpacing w:w="15" w:type="dxa"/>
        </w:trPr>
        <w:tc>
          <w:tcPr>
            <w:tcW w:w="0" w:type="auto"/>
            <w:vAlign w:val="center"/>
            <w:hideMark/>
          </w:tcPr>
          <w:p w14:paraId="1B368C94" w14:textId="77777777" w:rsidR="00B5156A" w:rsidRPr="00B5156A" w:rsidRDefault="00B5156A" w:rsidP="00B5156A">
            <w:pPr>
              <w:spacing w:after="0" w:line="240" w:lineRule="auto"/>
            </w:pPr>
            <w:r w:rsidRPr="00B5156A">
              <w:lastRenderedPageBreak/>
              <w:t>32</w:t>
            </w:r>
          </w:p>
        </w:tc>
        <w:tc>
          <w:tcPr>
            <w:tcW w:w="0" w:type="auto"/>
            <w:vAlign w:val="center"/>
            <w:hideMark/>
          </w:tcPr>
          <w:p w14:paraId="16BBD572" w14:textId="77777777" w:rsidR="00B5156A" w:rsidRPr="00B5156A" w:rsidRDefault="00B5156A" w:rsidP="00B5156A">
            <w:pPr>
              <w:spacing w:after="0" w:line="240" w:lineRule="auto"/>
            </w:pPr>
            <w:r w:rsidRPr="00B5156A">
              <w:t>Program apa yang dikembangkan untuk meningkatkan daya saing?</w:t>
            </w:r>
          </w:p>
        </w:tc>
        <w:tc>
          <w:tcPr>
            <w:tcW w:w="0" w:type="auto"/>
            <w:vAlign w:val="center"/>
            <w:hideMark/>
          </w:tcPr>
          <w:p w14:paraId="3EF83B6C" w14:textId="77777777" w:rsidR="00B5156A" w:rsidRPr="00B5156A" w:rsidRDefault="00B5156A" w:rsidP="00B5156A">
            <w:pPr>
              <w:spacing w:after="0" w:line="240" w:lineRule="auto"/>
            </w:pPr>
            <w:r w:rsidRPr="00B5156A">
              <w:t>Program tahfidz, literasi digital, pengembangan karakter, peningkatan kualitas guru, dan promosi digital.</w:t>
            </w:r>
          </w:p>
        </w:tc>
      </w:tr>
      <w:tr w:rsidR="00B5156A" w:rsidRPr="00B5156A" w14:paraId="725514EE" w14:textId="77777777" w:rsidTr="00B5156A">
        <w:trPr>
          <w:tblCellSpacing w:w="15" w:type="dxa"/>
        </w:trPr>
        <w:tc>
          <w:tcPr>
            <w:tcW w:w="0" w:type="auto"/>
            <w:vAlign w:val="center"/>
            <w:hideMark/>
          </w:tcPr>
          <w:p w14:paraId="7F138F4D" w14:textId="77777777" w:rsidR="00B5156A" w:rsidRPr="00B5156A" w:rsidRDefault="00B5156A" w:rsidP="00B5156A">
            <w:pPr>
              <w:spacing w:after="0" w:line="240" w:lineRule="auto"/>
            </w:pPr>
            <w:r w:rsidRPr="00B5156A">
              <w:t>35</w:t>
            </w:r>
          </w:p>
        </w:tc>
        <w:tc>
          <w:tcPr>
            <w:tcW w:w="0" w:type="auto"/>
            <w:vAlign w:val="center"/>
            <w:hideMark/>
          </w:tcPr>
          <w:p w14:paraId="2C6D7C81" w14:textId="77777777" w:rsidR="00B5156A" w:rsidRPr="00B5156A" w:rsidRDefault="00B5156A" w:rsidP="00B5156A">
            <w:pPr>
              <w:spacing w:after="0" w:line="240" w:lineRule="auto"/>
            </w:pPr>
            <w:r w:rsidRPr="00B5156A">
              <w:t>Bagaimana hubungan yayasan dengan masyarakat?</w:t>
            </w:r>
          </w:p>
        </w:tc>
        <w:tc>
          <w:tcPr>
            <w:tcW w:w="0" w:type="auto"/>
            <w:vAlign w:val="center"/>
            <w:hideMark/>
          </w:tcPr>
          <w:p w14:paraId="7F4E1A54" w14:textId="77777777" w:rsidR="00B5156A" w:rsidRPr="00B5156A" w:rsidRDefault="00B5156A" w:rsidP="00B5156A">
            <w:pPr>
              <w:spacing w:after="0" w:line="240" w:lineRule="auto"/>
            </w:pPr>
            <w:r w:rsidRPr="00B5156A">
              <w:t>Kami aktif melibatkan masyarakat melalui kegiatan sosial, pengajian, dan kerja sama dengan tokoh masyarakat.</w:t>
            </w:r>
          </w:p>
        </w:tc>
      </w:tr>
      <w:tr w:rsidR="00B5156A" w:rsidRPr="00B5156A" w14:paraId="0E8AA05D" w14:textId="77777777" w:rsidTr="00B5156A">
        <w:trPr>
          <w:tblCellSpacing w:w="15" w:type="dxa"/>
        </w:trPr>
        <w:tc>
          <w:tcPr>
            <w:tcW w:w="0" w:type="auto"/>
            <w:vAlign w:val="center"/>
            <w:hideMark/>
          </w:tcPr>
          <w:p w14:paraId="4510D796" w14:textId="77777777" w:rsidR="00B5156A" w:rsidRPr="00B5156A" w:rsidRDefault="00B5156A" w:rsidP="00B5156A">
            <w:pPr>
              <w:spacing w:after="0" w:line="240" w:lineRule="auto"/>
            </w:pPr>
            <w:r w:rsidRPr="00B5156A">
              <w:t>36</w:t>
            </w:r>
          </w:p>
        </w:tc>
        <w:tc>
          <w:tcPr>
            <w:tcW w:w="0" w:type="auto"/>
            <w:vAlign w:val="center"/>
            <w:hideMark/>
          </w:tcPr>
          <w:p w14:paraId="322B6957" w14:textId="77777777" w:rsidR="00B5156A" w:rsidRPr="00B5156A" w:rsidRDefault="00B5156A" w:rsidP="00B5156A">
            <w:pPr>
              <w:spacing w:after="0" w:line="240" w:lineRule="auto"/>
            </w:pPr>
            <w:r w:rsidRPr="00B5156A">
              <w:t>Apa strategi yayasan menjaga kepercayaan masyarakat?</w:t>
            </w:r>
          </w:p>
        </w:tc>
        <w:tc>
          <w:tcPr>
            <w:tcW w:w="0" w:type="auto"/>
            <w:vAlign w:val="center"/>
            <w:hideMark/>
          </w:tcPr>
          <w:p w14:paraId="4674EBE6" w14:textId="77777777" w:rsidR="00B5156A" w:rsidRPr="00B5156A" w:rsidRDefault="00B5156A" w:rsidP="00B5156A">
            <w:pPr>
              <w:spacing w:after="0" w:line="240" w:lineRule="auto"/>
            </w:pPr>
            <w:r w:rsidRPr="00B5156A">
              <w:t>Memberikan pelayanan yang profesional, meningkatkan kualitas lulusan, dan menjaga komunikasi yang terbuka.</w:t>
            </w:r>
          </w:p>
        </w:tc>
      </w:tr>
      <w:tr w:rsidR="00B5156A" w:rsidRPr="00B5156A" w14:paraId="7935CB0F" w14:textId="77777777" w:rsidTr="00B5156A">
        <w:trPr>
          <w:tblCellSpacing w:w="15" w:type="dxa"/>
        </w:trPr>
        <w:tc>
          <w:tcPr>
            <w:tcW w:w="0" w:type="auto"/>
            <w:vAlign w:val="center"/>
            <w:hideMark/>
          </w:tcPr>
          <w:p w14:paraId="7736C009" w14:textId="77777777" w:rsidR="00B5156A" w:rsidRPr="00B5156A" w:rsidRDefault="00B5156A" w:rsidP="00B5156A">
            <w:pPr>
              <w:spacing w:after="0" w:line="240" w:lineRule="auto"/>
            </w:pPr>
            <w:r w:rsidRPr="00B5156A">
              <w:t>38</w:t>
            </w:r>
          </w:p>
        </w:tc>
        <w:tc>
          <w:tcPr>
            <w:tcW w:w="0" w:type="auto"/>
            <w:vAlign w:val="center"/>
            <w:hideMark/>
          </w:tcPr>
          <w:p w14:paraId="0A721894" w14:textId="77777777" w:rsidR="00B5156A" w:rsidRPr="00B5156A" w:rsidRDefault="00B5156A" w:rsidP="00B5156A">
            <w:pPr>
              <w:spacing w:after="0" w:line="240" w:lineRule="auto"/>
            </w:pPr>
            <w:r w:rsidRPr="00B5156A">
              <w:t>Apakah yayasan melakukan inovasi?</w:t>
            </w:r>
          </w:p>
        </w:tc>
        <w:tc>
          <w:tcPr>
            <w:tcW w:w="0" w:type="auto"/>
            <w:vAlign w:val="center"/>
            <w:hideMark/>
          </w:tcPr>
          <w:p w14:paraId="56258A41" w14:textId="77777777" w:rsidR="00B5156A" w:rsidRPr="00B5156A" w:rsidRDefault="00B5156A" w:rsidP="00B5156A">
            <w:pPr>
              <w:spacing w:after="0" w:line="240" w:lineRule="auto"/>
            </w:pPr>
            <w:r w:rsidRPr="00B5156A">
              <w:t>Ya, kami mulai menerapkan digitalisasi administrasi, promosi berbasis media sosial, dan pengembangan program baru.</w:t>
            </w:r>
          </w:p>
        </w:tc>
      </w:tr>
      <w:tr w:rsidR="00B5156A" w:rsidRPr="00B5156A" w14:paraId="7F3A8001" w14:textId="77777777" w:rsidTr="00B5156A">
        <w:trPr>
          <w:tblCellSpacing w:w="15" w:type="dxa"/>
        </w:trPr>
        <w:tc>
          <w:tcPr>
            <w:tcW w:w="0" w:type="auto"/>
            <w:vAlign w:val="center"/>
            <w:hideMark/>
          </w:tcPr>
          <w:p w14:paraId="1FBBEA6C" w14:textId="77777777" w:rsidR="00B5156A" w:rsidRPr="00B5156A" w:rsidRDefault="00B5156A" w:rsidP="00B5156A">
            <w:pPr>
              <w:spacing w:after="0" w:line="240" w:lineRule="auto"/>
            </w:pPr>
            <w:r w:rsidRPr="00B5156A">
              <w:t>39</w:t>
            </w:r>
          </w:p>
        </w:tc>
        <w:tc>
          <w:tcPr>
            <w:tcW w:w="0" w:type="auto"/>
            <w:vAlign w:val="center"/>
            <w:hideMark/>
          </w:tcPr>
          <w:p w14:paraId="071D0156" w14:textId="77777777" w:rsidR="00B5156A" w:rsidRPr="00B5156A" w:rsidRDefault="00B5156A" w:rsidP="00B5156A">
            <w:pPr>
              <w:spacing w:after="0" w:line="240" w:lineRule="auto"/>
            </w:pPr>
            <w:r w:rsidRPr="00B5156A">
              <w:t>Strategi menghadapi persaingan masa depan?</w:t>
            </w:r>
          </w:p>
        </w:tc>
        <w:tc>
          <w:tcPr>
            <w:tcW w:w="0" w:type="auto"/>
            <w:vAlign w:val="center"/>
            <w:hideMark/>
          </w:tcPr>
          <w:p w14:paraId="7EC8FA62" w14:textId="77777777" w:rsidR="00B5156A" w:rsidRPr="00B5156A" w:rsidRDefault="00B5156A" w:rsidP="00B5156A">
            <w:pPr>
              <w:spacing w:after="0" w:line="240" w:lineRule="auto"/>
            </w:pPr>
            <w:r w:rsidRPr="00B5156A">
              <w:t>Melakukan diferensiasi program, memperluas jaringan kerja sama, meningkatkan kompetensi SDM, dan memperkuat identitas lembaga.</w:t>
            </w:r>
          </w:p>
        </w:tc>
      </w:tr>
      <w:tr w:rsidR="00B5156A" w:rsidRPr="00B5156A" w14:paraId="4C90CA31" w14:textId="77777777" w:rsidTr="00B5156A">
        <w:trPr>
          <w:tblCellSpacing w:w="15" w:type="dxa"/>
        </w:trPr>
        <w:tc>
          <w:tcPr>
            <w:tcW w:w="0" w:type="auto"/>
            <w:vAlign w:val="center"/>
            <w:hideMark/>
          </w:tcPr>
          <w:p w14:paraId="024D90B1" w14:textId="77777777" w:rsidR="00B5156A" w:rsidRPr="00B5156A" w:rsidRDefault="00B5156A" w:rsidP="00B5156A">
            <w:pPr>
              <w:spacing w:after="0" w:line="240" w:lineRule="auto"/>
            </w:pPr>
            <w:r w:rsidRPr="00B5156A">
              <w:t>40</w:t>
            </w:r>
          </w:p>
        </w:tc>
        <w:tc>
          <w:tcPr>
            <w:tcW w:w="0" w:type="auto"/>
            <w:vAlign w:val="center"/>
            <w:hideMark/>
          </w:tcPr>
          <w:p w14:paraId="74B4802F" w14:textId="77777777" w:rsidR="00B5156A" w:rsidRPr="00B5156A" w:rsidRDefault="00B5156A" w:rsidP="00B5156A">
            <w:pPr>
              <w:spacing w:after="0" w:line="240" w:lineRule="auto"/>
            </w:pPr>
            <w:r w:rsidRPr="00B5156A">
              <w:t>Harapan terbesar terhadap pengembangan yayasan?</w:t>
            </w:r>
          </w:p>
        </w:tc>
        <w:tc>
          <w:tcPr>
            <w:tcW w:w="0" w:type="auto"/>
            <w:vAlign w:val="center"/>
            <w:hideMark/>
          </w:tcPr>
          <w:p w14:paraId="4BA67985" w14:textId="77777777" w:rsidR="00B5156A" w:rsidRPr="00B5156A" w:rsidRDefault="00B5156A" w:rsidP="00B5156A">
            <w:pPr>
              <w:spacing w:after="0" w:line="240" w:lineRule="auto"/>
            </w:pPr>
            <w:r w:rsidRPr="00B5156A">
              <w:t>Menjadi lembaga pendidikan Islam yang unggul, dipercaya masyarakat, dan memiliki daya saing berkelanjutan.</w:t>
            </w:r>
          </w:p>
        </w:tc>
      </w:tr>
    </w:tbl>
    <w:p w14:paraId="384492DA" w14:textId="77777777" w:rsidR="008D6A81" w:rsidRDefault="008D6A81" w:rsidP="00B5156A">
      <w:pPr>
        <w:spacing w:after="0" w:line="240" w:lineRule="auto"/>
      </w:pPr>
    </w:p>
    <w:p w14:paraId="6A9B890E" w14:textId="77777777" w:rsidR="00B5156A" w:rsidRDefault="00B5156A" w:rsidP="00B5156A">
      <w:pPr>
        <w:spacing w:after="0" w:line="240" w:lineRule="auto"/>
      </w:pPr>
    </w:p>
    <w:p w14:paraId="39C28359" w14:textId="77777777" w:rsidR="008D6A81" w:rsidRDefault="00000000" w:rsidP="00B5156A">
      <w:pPr>
        <w:pStyle w:val="Heading2"/>
        <w:spacing w:before="0" w:line="240" w:lineRule="auto"/>
      </w:pPr>
      <w:r>
        <w:t>Informan 2: Kepala Sekolah</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0"/>
        <w:gridCol w:w="3359"/>
        <w:gridCol w:w="4690"/>
      </w:tblGrid>
      <w:tr w:rsidR="00B5156A" w:rsidRPr="00B5156A" w14:paraId="48937177" w14:textId="77777777" w:rsidTr="00B5156A">
        <w:trPr>
          <w:tblHeader/>
          <w:tblCellSpacing w:w="15" w:type="dxa"/>
        </w:trPr>
        <w:tc>
          <w:tcPr>
            <w:tcW w:w="0" w:type="auto"/>
            <w:vAlign w:val="center"/>
            <w:hideMark/>
          </w:tcPr>
          <w:p w14:paraId="35CEF053" w14:textId="77777777" w:rsidR="00B5156A" w:rsidRPr="00B5156A" w:rsidRDefault="00B5156A" w:rsidP="00B5156A">
            <w:pPr>
              <w:spacing w:after="0" w:line="240" w:lineRule="auto"/>
              <w:rPr>
                <w:b/>
                <w:bCs/>
              </w:rPr>
            </w:pPr>
            <w:r w:rsidRPr="00B5156A">
              <w:rPr>
                <w:b/>
                <w:bCs/>
              </w:rPr>
              <w:t>No</w:t>
            </w:r>
          </w:p>
        </w:tc>
        <w:tc>
          <w:tcPr>
            <w:tcW w:w="0" w:type="auto"/>
            <w:vAlign w:val="center"/>
            <w:hideMark/>
          </w:tcPr>
          <w:p w14:paraId="5EE6696E" w14:textId="77777777" w:rsidR="00B5156A" w:rsidRPr="00B5156A" w:rsidRDefault="00B5156A" w:rsidP="00B5156A">
            <w:pPr>
              <w:spacing w:after="0" w:line="240" w:lineRule="auto"/>
              <w:rPr>
                <w:b/>
                <w:bCs/>
              </w:rPr>
            </w:pPr>
            <w:r w:rsidRPr="00B5156A">
              <w:rPr>
                <w:b/>
                <w:bCs/>
              </w:rPr>
              <w:t>Pertanyaan</w:t>
            </w:r>
          </w:p>
        </w:tc>
        <w:tc>
          <w:tcPr>
            <w:tcW w:w="0" w:type="auto"/>
            <w:vAlign w:val="center"/>
            <w:hideMark/>
          </w:tcPr>
          <w:p w14:paraId="48679387" w14:textId="77777777" w:rsidR="00B5156A" w:rsidRPr="00B5156A" w:rsidRDefault="00B5156A" w:rsidP="00B5156A">
            <w:pPr>
              <w:spacing w:after="0" w:line="240" w:lineRule="auto"/>
              <w:rPr>
                <w:b/>
                <w:bCs/>
              </w:rPr>
            </w:pPr>
            <w:r w:rsidRPr="00B5156A">
              <w:rPr>
                <w:b/>
                <w:bCs/>
              </w:rPr>
              <w:t>Contoh Jawaban</w:t>
            </w:r>
          </w:p>
        </w:tc>
      </w:tr>
      <w:tr w:rsidR="00B5156A" w:rsidRPr="00B5156A" w14:paraId="3B7F6FEA" w14:textId="77777777" w:rsidTr="00B5156A">
        <w:trPr>
          <w:tblCellSpacing w:w="15" w:type="dxa"/>
        </w:trPr>
        <w:tc>
          <w:tcPr>
            <w:tcW w:w="0" w:type="auto"/>
            <w:vAlign w:val="center"/>
            <w:hideMark/>
          </w:tcPr>
          <w:p w14:paraId="5B74D0C0" w14:textId="77777777" w:rsidR="00B5156A" w:rsidRPr="00B5156A" w:rsidRDefault="00B5156A" w:rsidP="00B5156A">
            <w:pPr>
              <w:spacing w:after="0" w:line="240" w:lineRule="auto"/>
            </w:pPr>
            <w:r w:rsidRPr="00B5156A">
              <w:t>3</w:t>
            </w:r>
          </w:p>
        </w:tc>
        <w:tc>
          <w:tcPr>
            <w:tcW w:w="0" w:type="auto"/>
            <w:vAlign w:val="center"/>
            <w:hideMark/>
          </w:tcPr>
          <w:p w14:paraId="2B792C85" w14:textId="77777777" w:rsidR="00B5156A" w:rsidRPr="00B5156A" w:rsidRDefault="00B5156A" w:rsidP="00B5156A">
            <w:pPr>
              <w:spacing w:after="0" w:line="240" w:lineRule="auto"/>
            </w:pPr>
            <w:r w:rsidRPr="00B5156A">
              <w:t>Faktor apa yang membuat masyarakat tertarik pada sekolah berbasis pesantren?</w:t>
            </w:r>
          </w:p>
        </w:tc>
        <w:tc>
          <w:tcPr>
            <w:tcW w:w="0" w:type="auto"/>
            <w:vAlign w:val="center"/>
            <w:hideMark/>
          </w:tcPr>
          <w:p w14:paraId="62ADAAD4" w14:textId="77777777" w:rsidR="00B5156A" w:rsidRPr="00B5156A" w:rsidRDefault="00B5156A" w:rsidP="00B5156A">
            <w:pPr>
              <w:spacing w:after="0" w:line="240" w:lineRule="auto"/>
            </w:pPr>
            <w:r w:rsidRPr="00B5156A">
              <w:t>Karena mereka menginginkan pendidikan akademik yang dipadukan dengan pembinaan agama dan karakter.</w:t>
            </w:r>
          </w:p>
        </w:tc>
      </w:tr>
      <w:tr w:rsidR="00B5156A" w:rsidRPr="00B5156A" w14:paraId="387397A9" w14:textId="77777777" w:rsidTr="00B5156A">
        <w:trPr>
          <w:tblCellSpacing w:w="15" w:type="dxa"/>
        </w:trPr>
        <w:tc>
          <w:tcPr>
            <w:tcW w:w="0" w:type="auto"/>
            <w:vAlign w:val="center"/>
            <w:hideMark/>
          </w:tcPr>
          <w:p w14:paraId="22F5493D" w14:textId="77777777" w:rsidR="00B5156A" w:rsidRPr="00B5156A" w:rsidRDefault="00B5156A" w:rsidP="00B5156A">
            <w:pPr>
              <w:spacing w:after="0" w:line="240" w:lineRule="auto"/>
            </w:pPr>
            <w:r w:rsidRPr="00B5156A">
              <w:t>4</w:t>
            </w:r>
          </w:p>
        </w:tc>
        <w:tc>
          <w:tcPr>
            <w:tcW w:w="0" w:type="auto"/>
            <w:vAlign w:val="center"/>
            <w:hideMark/>
          </w:tcPr>
          <w:p w14:paraId="37076BD9" w14:textId="77777777" w:rsidR="00B5156A" w:rsidRPr="00B5156A" w:rsidRDefault="00B5156A" w:rsidP="00B5156A">
            <w:pPr>
              <w:spacing w:after="0" w:line="240" w:lineRule="auto"/>
            </w:pPr>
            <w:r w:rsidRPr="00B5156A">
              <w:t>Bagaimana pengaruh fasilitas dan program unggulan sekolah baru?</w:t>
            </w:r>
          </w:p>
        </w:tc>
        <w:tc>
          <w:tcPr>
            <w:tcW w:w="0" w:type="auto"/>
            <w:vAlign w:val="center"/>
            <w:hideMark/>
          </w:tcPr>
          <w:p w14:paraId="32C130A2" w14:textId="77777777" w:rsidR="00B5156A" w:rsidRPr="00B5156A" w:rsidRDefault="00B5156A" w:rsidP="00B5156A">
            <w:pPr>
              <w:spacing w:after="0" w:line="240" w:lineRule="auto"/>
            </w:pPr>
            <w:r w:rsidRPr="00B5156A">
              <w:t>Fasilitas asrama, program tahfidz, dan pembelajaran terpadu menjadi daya tarik yang cukup besar.</w:t>
            </w:r>
          </w:p>
        </w:tc>
      </w:tr>
      <w:tr w:rsidR="00B5156A" w:rsidRPr="00B5156A" w14:paraId="24F2E398" w14:textId="77777777" w:rsidTr="00B5156A">
        <w:trPr>
          <w:tblCellSpacing w:w="15" w:type="dxa"/>
        </w:trPr>
        <w:tc>
          <w:tcPr>
            <w:tcW w:w="0" w:type="auto"/>
            <w:vAlign w:val="center"/>
            <w:hideMark/>
          </w:tcPr>
          <w:p w14:paraId="458DFBF2" w14:textId="77777777" w:rsidR="00B5156A" w:rsidRPr="00B5156A" w:rsidRDefault="00B5156A" w:rsidP="00B5156A">
            <w:pPr>
              <w:spacing w:after="0" w:line="240" w:lineRule="auto"/>
            </w:pPr>
            <w:r w:rsidRPr="00B5156A">
              <w:t>5</w:t>
            </w:r>
          </w:p>
        </w:tc>
        <w:tc>
          <w:tcPr>
            <w:tcW w:w="0" w:type="auto"/>
            <w:vAlign w:val="center"/>
            <w:hideMark/>
          </w:tcPr>
          <w:p w14:paraId="73074CAD" w14:textId="77777777" w:rsidR="00B5156A" w:rsidRPr="00B5156A" w:rsidRDefault="00B5156A" w:rsidP="00B5156A">
            <w:pPr>
              <w:spacing w:after="0" w:line="240" w:lineRule="auto"/>
            </w:pPr>
            <w:r w:rsidRPr="00B5156A">
              <w:t>Apakah promosi dan media sosial memengaruhi pilihan masyarakat?</w:t>
            </w:r>
          </w:p>
        </w:tc>
        <w:tc>
          <w:tcPr>
            <w:tcW w:w="0" w:type="auto"/>
            <w:vAlign w:val="center"/>
            <w:hideMark/>
          </w:tcPr>
          <w:p w14:paraId="7A1579E9" w14:textId="77777777" w:rsidR="00B5156A" w:rsidRPr="00B5156A" w:rsidRDefault="00B5156A" w:rsidP="00B5156A">
            <w:pPr>
              <w:spacing w:after="0" w:line="240" w:lineRule="auto"/>
            </w:pPr>
            <w:r w:rsidRPr="00B5156A">
              <w:t>Ya, promosi digital sangat efektif membentuk persepsi masyarakat mengenai kualitas sekolah.</w:t>
            </w:r>
          </w:p>
        </w:tc>
      </w:tr>
      <w:tr w:rsidR="00B5156A" w:rsidRPr="00B5156A" w14:paraId="1103BE97" w14:textId="77777777" w:rsidTr="00B5156A">
        <w:trPr>
          <w:tblCellSpacing w:w="15" w:type="dxa"/>
        </w:trPr>
        <w:tc>
          <w:tcPr>
            <w:tcW w:w="0" w:type="auto"/>
            <w:vAlign w:val="center"/>
            <w:hideMark/>
          </w:tcPr>
          <w:p w14:paraId="1512131E" w14:textId="77777777" w:rsidR="00B5156A" w:rsidRPr="00B5156A" w:rsidRDefault="00B5156A" w:rsidP="00B5156A">
            <w:pPr>
              <w:spacing w:after="0" w:line="240" w:lineRule="auto"/>
            </w:pPr>
            <w:r w:rsidRPr="00B5156A">
              <w:t>9</w:t>
            </w:r>
          </w:p>
        </w:tc>
        <w:tc>
          <w:tcPr>
            <w:tcW w:w="0" w:type="auto"/>
            <w:vAlign w:val="center"/>
            <w:hideMark/>
          </w:tcPr>
          <w:p w14:paraId="717411A7" w14:textId="77777777" w:rsidR="00B5156A" w:rsidRPr="00B5156A" w:rsidRDefault="00B5156A" w:rsidP="00B5156A">
            <w:pPr>
              <w:spacing w:after="0" w:line="240" w:lineRule="auto"/>
            </w:pPr>
            <w:r w:rsidRPr="00B5156A">
              <w:t>Bagaimana dampak berdirinya MTs dan MA terhadap aliran peserta didik?</w:t>
            </w:r>
          </w:p>
        </w:tc>
        <w:tc>
          <w:tcPr>
            <w:tcW w:w="0" w:type="auto"/>
            <w:vAlign w:val="center"/>
            <w:hideMark/>
          </w:tcPr>
          <w:p w14:paraId="0CD636DF" w14:textId="77777777" w:rsidR="00B5156A" w:rsidRPr="00B5156A" w:rsidRDefault="00B5156A" w:rsidP="00B5156A">
            <w:pPr>
              <w:spacing w:after="0" w:line="240" w:lineRule="auto"/>
            </w:pPr>
            <w:r w:rsidRPr="00B5156A">
              <w:t>Jumlah pendaftar baru menurun karena siswa memilih sekolah dalam lingkungan pesantren.</w:t>
            </w:r>
          </w:p>
        </w:tc>
      </w:tr>
      <w:tr w:rsidR="00B5156A" w:rsidRPr="00B5156A" w14:paraId="44EF0A15" w14:textId="77777777" w:rsidTr="00B5156A">
        <w:trPr>
          <w:tblCellSpacing w:w="15" w:type="dxa"/>
        </w:trPr>
        <w:tc>
          <w:tcPr>
            <w:tcW w:w="0" w:type="auto"/>
            <w:vAlign w:val="center"/>
            <w:hideMark/>
          </w:tcPr>
          <w:p w14:paraId="57B35576" w14:textId="77777777" w:rsidR="00B5156A" w:rsidRPr="00B5156A" w:rsidRDefault="00B5156A" w:rsidP="00B5156A">
            <w:pPr>
              <w:spacing w:after="0" w:line="240" w:lineRule="auto"/>
            </w:pPr>
            <w:r w:rsidRPr="00B5156A">
              <w:t>13</w:t>
            </w:r>
          </w:p>
        </w:tc>
        <w:tc>
          <w:tcPr>
            <w:tcW w:w="0" w:type="auto"/>
            <w:vAlign w:val="center"/>
            <w:hideMark/>
          </w:tcPr>
          <w:p w14:paraId="15E268F6" w14:textId="77777777" w:rsidR="00B5156A" w:rsidRPr="00B5156A" w:rsidRDefault="00B5156A" w:rsidP="00B5156A">
            <w:pPr>
              <w:spacing w:after="0" w:line="240" w:lineRule="auto"/>
            </w:pPr>
            <w:r w:rsidRPr="00B5156A">
              <w:t>Bagaimana perubahan perilaku orang tua?</w:t>
            </w:r>
          </w:p>
        </w:tc>
        <w:tc>
          <w:tcPr>
            <w:tcW w:w="0" w:type="auto"/>
            <w:vAlign w:val="center"/>
            <w:hideMark/>
          </w:tcPr>
          <w:p w14:paraId="29E157B8" w14:textId="77777777" w:rsidR="00B5156A" w:rsidRPr="00B5156A" w:rsidRDefault="00B5156A" w:rsidP="00B5156A">
            <w:pPr>
              <w:spacing w:after="0" w:line="240" w:lineRule="auto"/>
            </w:pPr>
            <w:r w:rsidRPr="00B5156A">
              <w:t>Orang tua semakin selektif dan kritis dalam memilih sekolah.</w:t>
            </w:r>
          </w:p>
        </w:tc>
      </w:tr>
      <w:tr w:rsidR="00B5156A" w:rsidRPr="00B5156A" w14:paraId="1D0BE961" w14:textId="77777777" w:rsidTr="00B5156A">
        <w:trPr>
          <w:tblCellSpacing w:w="15" w:type="dxa"/>
        </w:trPr>
        <w:tc>
          <w:tcPr>
            <w:tcW w:w="0" w:type="auto"/>
            <w:vAlign w:val="center"/>
            <w:hideMark/>
          </w:tcPr>
          <w:p w14:paraId="2162921C" w14:textId="77777777" w:rsidR="00B5156A" w:rsidRPr="00B5156A" w:rsidRDefault="00B5156A" w:rsidP="00B5156A">
            <w:pPr>
              <w:spacing w:after="0" w:line="240" w:lineRule="auto"/>
            </w:pPr>
            <w:r w:rsidRPr="00B5156A">
              <w:t>14</w:t>
            </w:r>
          </w:p>
        </w:tc>
        <w:tc>
          <w:tcPr>
            <w:tcW w:w="0" w:type="auto"/>
            <w:vAlign w:val="center"/>
            <w:hideMark/>
          </w:tcPr>
          <w:p w14:paraId="5D8C04C7" w14:textId="77777777" w:rsidR="00B5156A" w:rsidRPr="00B5156A" w:rsidRDefault="00B5156A" w:rsidP="00B5156A">
            <w:pPr>
              <w:spacing w:after="0" w:line="240" w:lineRule="auto"/>
            </w:pPr>
            <w:r w:rsidRPr="00B5156A">
              <w:t>Apakah masyarakat lebih tertarik pada sekolah berbasis agama?</w:t>
            </w:r>
          </w:p>
        </w:tc>
        <w:tc>
          <w:tcPr>
            <w:tcW w:w="0" w:type="auto"/>
            <w:vAlign w:val="center"/>
            <w:hideMark/>
          </w:tcPr>
          <w:p w14:paraId="5FA02081" w14:textId="77777777" w:rsidR="00B5156A" w:rsidRPr="00B5156A" w:rsidRDefault="00B5156A" w:rsidP="00B5156A">
            <w:pPr>
              <w:spacing w:after="0" w:line="240" w:lineRule="auto"/>
            </w:pPr>
            <w:r w:rsidRPr="00B5156A">
              <w:t>Ya, karena mereka menginginkan keseimbangan akademik dan pembentukan karakter Islami.</w:t>
            </w:r>
          </w:p>
        </w:tc>
      </w:tr>
      <w:tr w:rsidR="00B5156A" w:rsidRPr="00B5156A" w14:paraId="5F50DAF5" w14:textId="77777777" w:rsidTr="00B5156A">
        <w:trPr>
          <w:tblCellSpacing w:w="15" w:type="dxa"/>
        </w:trPr>
        <w:tc>
          <w:tcPr>
            <w:tcW w:w="0" w:type="auto"/>
            <w:vAlign w:val="center"/>
            <w:hideMark/>
          </w:tcPr>
          <w:p w14:paraId="6D04F305" w14:textId="77777777" w:rsidR="00B5156A" w:rsidRPr="00B5156A" w:rsidRDefault="00B5156A" w:rsidP="00B5156A">
            <w:pPr>
              <w:spacing w:after="0" w:line="240" w:lineRule="auto"/>
            </w:pPr>
            <w:r w:rsidRPr="00B5156A">
              <w:t>15</w:t>
            </w:r>
          </w:p>
        </w:tc>
        <w:tc>
          <w:tcPr>
            <w:tcW w:w="0" w:type="auto"/>
            <w:vAlign w:val="center"/>
            <w:hideMark/>
          </w:tcPr>
          <w:p w14:paraId="71EBFD46" w14:textId="77777777" w:rsidR="00B5156A" w:rsidRPr="00B5156A" w:rsidRDefault="00B5156A" w:rsidP="00B5156A">
            <w:pPr>
              <w:spacing w:after="0" w:line="240" w:lineRule="auto"/>
            </w:pPr>
            <w:r w:rsidRPr="00B5156A">
              <w:t>Bagaimana harapan orang tua?</w:t>
            </w:r>
          </w:p>
        </w:tc>
        <w:tc>
          <w:tcPr>
            <w:tcW w:w="0" w:type="auto"/>
            <w:vAlign w:val="center"/>
            <w:hideMark/>
          </w:tcPr>
          <w:p w14:paraId="05606D61" w14:textId="77777777" w:rsidR="00B5156A" w:rsidRPr="00B5156A" w:rsidRDefault="00B5156A" w:rsidP="00B5156A">
            <w:pPr>
              <w:spacing w:after="0" w:line="240" w:lineRule="auto"/>
            </w:pPr>
            <w:r w:rsidRPr="00B5156A">
              <w:t>Orang tua berharap sekolah menghasilkan lulusan yang religius, berprestasi, dan berkarakter.</w:t>
            </w:r>
          </w:p>
        </w:tc>
      </w:tr>
      <w:tr w:rsidR="00B5156A" w:rsidRPr="00B5156A" w14:paraId="01AA4DEF" w14:textId="77777777" w:rsidTr="00B5156A">
        <w:trPr>
          <w:tblCellSpacing w:w="15" w:type="dxa"/>
        </w:trPr>
        <w:tc>
          <w:tcPr>
            <w:tcW w:w="0" w:type="auto"/>
            <w:vAlign w:val="center"/>
            <w:hideMark/>
          </w:tcPr>
          <w:p w14:paraId="3BECD61A" w14:textId="77777777" w:rsidR="00B5156A" w:rsidRPr="00B5156A" w:rsidRDefault="00B5156A" w:rsidP="00B5156A">
            <w:pPr>
              <w:spacing w:after="0" w:line="240" w:lineRule="auto"/>
            </w:pPr>
            <w:r w:rsidRPr="00B5156A">
              <w:t>16</w:t>
            </w:r>
          </w:p>
        </w:tc>
        <w:tc>
          <w:tcPr>
            <w:tcW w:w="0" w:type="auto"/>
            <w:vAlign w:val="center"/>
            <w:hideMark/>
          </w:tcPr>
          <w:p w14:paraId="07DE68E8" w14:textId="77777777" w:rsidR="00B5156A" w:rsidRPr="00B5156A" w:rsidRDefault="00B5156A" w:rsidP="00B5156A">
            <w:pPr>
              <w:spacing w:after="0" w:line="240" w:lineRule="auto"/>
            </w:pPr>
            <w:r w:rsidRPr="00B5156A">
              <w:t>Apakah masyarakat menuntut layanan lebih lengkap?</w:t>
            </w:r>
          </w:p>
        </w:tc>
        <w:tc>
          <w:tcPr>
            <w:tcW w:w="0" w:type="auto"/>
            <w:vAlign w:val="center"/>
            <w:hideMark/>
          </w:tcPr>
          <w:p w14:paraId="7A6B4E5D" w14:textId="77777777" w:rsidR="00B5156A" w:rsidRPr="00B5156A" w:rsidRDefault="00B5156A" w:rsidP="00B5156A">
            <w:pPr>
              <w:spacing w:after="0" w:line="240" w:lineRule="auto"/>
            </w:pPr>
            <w:r w:rsidRPr="00B5156A">
              <w:t>Ya, termasuk fasilitas belajar, teknologi pembelajaran, dan komunikasi yang lebih baik.</w:t>
            </w:r>
          </w:p>
        </w:tc>
      </w:tr>
      <w:tr w:rsidR="00B5156A" w:rsidRPr="00B5156A" w14:paraId="384066A6" w14:textId="77777777" w:rsidTr="00B5156A">
        <w:trPr>
          <w:tblCellSpacing w:w="15" w:type="dxa"/>
        </w:trPr>
        <w:tc>
          <w:tcPr>
            <w:tcW w:w="0" w:type="auto"/>
            <w:vAlign w:val="center"/>
            <w:hideMark/>
          </w:tcPr>
          <w:p w14:paraId="7D7C7EF2" w14:textId="77777777" w:rsidR="00B5156A" w:rsidRPr="00B5156A" w:rsidRDefault="00B5156A" w:rsidP="00B5156A">
            <w:pPr>
              <w:spacing w:after="0" w:line="240" w:lineRule="auto"/>
            </w:pPr>
            <w:r w:rsidRPr="00B5156A">
              <w:t>17</w:t>
            </w:r>
          </w:p>
        </w:tc>
        <w:tc>
          <w:tcPr>
            <w:tcW w:w="0" w:type="auto"/>
            <w:vAlign w:val="center"/>
            <w:hideMark/>
          </w:tcPr>
          <w:p w14:paraId="2C1F01CD" w14:textId="77777777" w:rsidR="00B5156A" w:rsidRPr="00B5156A" w:rsidRDefault="00B5156A" w:rsidP="00B5156A">
            <w:pPr>
              <w:spacing w:after="0" w:line="240" w:lineRule="auto"/>
            </w:pPr>
            <w:r w:rsidRPr="00B5156A">
              <w:t>Bagaimana yayasan menjaga hubungan dengan orang tua?</w:t>
            </w:r>
          </w:p>
        </w:tc>
        <w:tc>
          <w:tcPr>
            <w:tcW w:w="0" w:type="auto"/>
            <w:vAlign w:val="center"/>
            <w:hideMark/>
          </w:tcPr>
          <w:p w14:paraId="3C94EC77" w14:textId="77777777" w:rsidR="00B5156A" w:rsidRPr="00B5156A" w:rsidRDefault="00B5156A" w:rsidP="00B5156A">
            <w:pPr>
              <w:spacing w:after="0" w:line="240" w:lineRule="auto"/>
            </w:pPr>
            <w:r w:rsidRPr="00B5156A">
              <w:t>Melalui rapat wali murid, grup komunikasi digital, konsultasi perkembangan siswa, dan kunjungan rumah bila diperlukan.</w:t>
            </w:r>
          </w:p>
        </w:tc>
      </w:tr>
      <w:tr w:rsidR="00B5156A" w:rsidRPr="00B5156A" w14:paraId="0C2E53A0" w14:textId="77777777" w:rsidTr="00B5156A">
        <w:trPr>
          <w:tblCellSpacing w:w="15" w:type="dxa"/>
        </w:trPr>
        <w:tc>
          <w:tcPr>
            <w:tcW w:w="0" w:type="auto"/>
            <w:vAlign w:val="center"/>
            <w:hideMark/>
          </w:tcPr>
          <w:p w14:paraId="19AECAD8" w14:textId="77777777" w:rsidR="00B5156A" w:rsidRPr="00B5156A" w:rsidRDefault="00B5156A" w:rsidP="00B5156A">
            <w:pPr>
              <w:spacing w:after="0" w:line="240" w:lineRule="auto"/>
            </w:pPr>
            <w:r w:rsidRPr="00B5156A">
              <w:lastRenderedPageBreak/>
              <w:t>26</w:t>
            </w:r>
          </w:p>
        </w:tc>
        <w:tc>
          <w:tcPr>
            <w:tcW w:w="0" w:type="auto"/>
            <w:vAlign w:val="center"/>
            <w:hideMark/>
          </w:tcPr>
          <w:p w14:paraId="61A88075" w14:textId="77777777" w:rsidR="00B5156A" w:rsidRPr="00B5156A" w:rsidRDefault="00B5156A" w:rsidP="00B5156A">
            <w:pPr>
              <w:spacing w:after="0" w:line="240" w:lineRule="auto"/>
            </w:pPr>
            <w:r w:rsidRPr="00B5156A">
              <w:t>Persaingan lebih banyak pada jumlah siswa atau kualitas?</w:t>
            </w:r>
          </w:p>
        </w:tc>
        <w:tc>
          <w:tcPr>
            <w:tcW w:w="0" w:type="auto"/>
            <w:vAlign w:val="center"/>
            <w:hideMark/>
          </w:tcPr>
          <w:p w14:paraId="1854E6FE" w14:textId="77777777" w:rsidR="00B5156A" w:rsidRPr="00B5156A" w:rsidRDefault="00B5156A" w:rsidP="00B5156A">
            <w:pPr>
              <w:spacing w:after="0" w:line="240" w:lineRule="auto"/>
            </w:pPr>
            <w:r w:rsidRPr="00B5156A">
              <w:t>Keduanya, namun saat ini jumlah peserta didik menjadi perhatian utama.</w:t>
            </w:r>
          </w:p>
        </w:tc>
      </w:tr>
      <w:tr w:rsidR="00B5156A" w:rsidRPr="00B5156A" w14:paraId="72BE54AC" w14:textId="77777777" w:rsidTr="00B5156A">
        <w:trPr>
          <w:tblCellSpacing w:w="15" w:type="dxa"/>
        </w:trPr>
        <w:tc>
          <w:tcPr>
            <w:tcW w:w="0" w:type="auto"/>
            <w:vAlign w:val="center"/>
            <w:hideMark/>
          </w:tcPr>
          <w:p w14:paraId="684AE130" w14:textId="77777777" w:rsidR="00B5156A" w:rsidRPr="00B5156A" w:rsidRDefault="00B5156A" w:rsidP="00B5156A">
            <w:pPr>
              <w:spacing w:after="0" w:line="240" w:lineRule="auto"/>
            </w:pPr>
            <w:r w:rsidRPr="00B5156A">
              <w:t>27</w:t>
            </w:r>
          </w:p>
        </w:tc>
        <w:tc>
          <w:tcPr>
            <w:tcW w:w="0" w:type="auto"/>
            <w:vAlign w:val="center"/>
            <w:hideMark/>
          </w:tcPr>
          <w:p w14:paraId="1BADD3E5" w14:textId="77777777" w:rsidR="00B5156A" w:rsidRPr="00B5156A" w:rsidRDefault="00B5156A" w:rsidP="00B5156A">
            <w:pPr>
              <w:spacing w:after="0" w:line="240" w:lineRule="auto"/>
            </w:pPr>
            <w:r w:rsidRPr="00B5156A">
              <w:t>Bagaimana persaingan fasilitas dan program?</w:t>
            </w:r>
          </w:p>
        </w:tc>
        <w:tc>
          <w:tcPr>
            <w:tcW w:w="0" w:type="auto"/>
            <w:vAlign w:val="center"/>
            <w:hideMark/>
          </w:tcPr>
          <w:p w14:paraId="76A6A96B" w14:textId="77777777" w:rsidR="00B5156A" w:rsidRPr="00B5156A" w:rsidRDefault="00B5156A" w:rsidP="00B5156A">
            <w:pPr>
              <w:spacing w:after="0" w:line="240" w:lineRule="auto"/>
            </w:pPr>
            <w:r w:rsidRPr="00B5156A">
              <w:t>Setiap sekolah berusaha menghadirkan fasilitas terbaik serta program unggulan yang menarik masyarakat.</w:t>
            </w:r>
          </w:p>
        </w:tc>
      </w:tr>
      <w:tr w:rsidR="00B5156A" w:rsidRPr="00B5156A" w14:paraId="273F092A" w14:textId="77777777" w:rsidTr="00B5156A">
        <w:trPr>
          <w:tblCellSpacing w:w="15" w:type="dxa"/>
        </w:trPr>
        <w:tc>
          <w:tcPr>
            <w:tcW w:w="0" w:type="auto"/>
            <w:vAlign w:val="center"/>
            <w:hideMark/>
          </w:tcPr>
          <w:p w14:paraId="0AC32C6B" w14:textId="77777777" w:rsidR="00B5156A" w:rsidRPr="00B5156A" w:rsidRDefault="00B5156A" w:rsidP="00B5156A">
            <w:pPr>
              <w:spacing w:after="0" w:line="240" w:lineRule="auto"/>
            </w:pPr>
            <w:r w:rsidRPr="00B5156A">
              <w:t>33</w:t>
            </w:r>
          </w:p>
        </w:tc>
        <w:tc>
          <w:tcPr>
            <w:tcW w:w="0" w:type="auto"/>
            <w:vAlign w:val="center"/>
            <w:hideMark/>
          </w:tcPr>
          <w:p w14:paraId="7C8BC7EE" w14:textId="77777777" w:rsidR="00B5156A" w:rsidRPr="00B5156A" w:rsidRDefault="00B5156A" w:rsidP="00B5156A">
            <w:pPr>
              <w:spacing w:after="0" w:line="240" w:lineRule="auto"/>
            </w:pPr>
            <w:r w:rsidRPr="00B5156A">
              <w:t>Apakah yayasan memiliki program unggulan?</w:t>
            </w:r>
          </w:p>
        </w:tc>
        <w:tc>
          <w:tcPr>
            <w:tcW w:w="0" w:type="auto"/>
            <w:vAlign w:val="center"/>
            <w:hideMark/>
          </w:tcPr>
          <w:p w14:paraId="1981E51B" w14:textId="77777777" w:rsidR="00B5156A" w:rsidRPr="00B5156A" w:rsidRDefault="00B5156A" w:rsidP="00B5156A">
            <w:pPr>
              <w:spacing w:after="0" w:line="240" w:lineRule="auto"/>
            </w:pPr>
            <w:r w:rsidRPr="00B5156A">
              <w:t>Ya, program pembinaan karakter Islami, tahfidz, literasi digital, dan pengembangan prestasi akademik maupun nonakademik.</w:t>
            </w:r>
          </w:p>
        </w:tc>
      </w:tr>
      <w:tr w:rsidR="00B5156A" w:rsidRPr="00B5156A" w14:paraId="1B9B27CE" w14:textId="77777777" w:rsidTr="00B5156A">
        <w:trPr>
          <w:tblCellSpacing w:w="15" w:type="dxa"/>
        </w:trPr>
        <w:tc>
          <w:tcPr>
            <w:tcW w:w="0" w:type="auto"/>
            <w:vAlign w:val="center"/>
            <w:hideMark/>
          </w:tcPr>
          <w:p w14:paraId="384F4742" w14:textId="77777777" w:rsidR="00B5156A" w:rsidRPr="00B5156A" w:rsidRDefault="00B5156A" w:rsidP="00B5156A">
            <w:pPr>
              <w:spacing w:after="0" w:line="240" w:lineRule="auto"/>
            </w:pPr>
            <w:r w:rsidRPr="00B5156A">
              <w:t>34</w:t>
            </w:r>
          </w:p>
        </w:tc>
        <w:tc>
          <w:tcPr>
            <w:tcW w:w="0" w:type="auto"/>
            <w:vAlign w:val="center"/>
            <w:hideMark/>
          </w:tcPr>
          <w:p w14:paraId="546D6EE4" w14:textId="77777777" w:rsidR="00B5156A" w:rsidRPr="00B5156A" w:rsidRDefault="00B5156A" w:rsidP="00B5156A">
            <w:pPr>
              <w:spacing w:after="0" w:line="240" w:lineRule="auto"/>
            </w:pPr>
            <w:r w:rsidRPr="00B5156A">
              <w:t>Bagaimana meningkatkan kualitas pembelajaran?</w:t>
            </w:r>
          </w:p>
        </w:tc>
        <w:tc>
          <w:tcPr>
            <w:tcW w:w="0" w:type="auto"/>
            <w:vAlign w:val="center"/>
            <w:hideMark/>
          </w:tcPr>
          <w:p w14:paraId="0543F859" w14:textId="77777777" w:rsidR="00B5156A" w:rsidRPr="00B5156A" w:rsidRDefault="00B5156A" w:rsidP="00B5156A">
            <w:pPr>
              <w:spacing w:after="0" w:line="240" w:lineRule="auto"/>
            </w:pPr>
            <w:r w:rsidRPr="00B5156A">
              <w:t>Melalui pelatihan guru, supervisi akademik, pemanfaatan teknologi, dan evaluasi pembelajaran secara berkala.</w:t>
            </w:r>
          </w:p>
        </w:tc>
      </w:tr>
      <w:tr w:rsidR="00B5156A" w:rsidRPr="00B5156A" w14:paraId="30387F37" w14:textId="77777777" w:rsidTr="00B5156A">
        <w:trPr>
          <w:tblCellSpacing w:w="15" w:type="dxa"/>
        </w:trPr>
        <w:tc>
          <w:tcPr>
            <w:tcW w:w="0" w:type="auto"/>
            <w:vAlign w:val="center"/>
            <w:hideMark/>
          </w:tcPr>
          <w:p w14:paraId="2A52C987" w14:textId="77777777" w:rsidR="00B5156A" w:rsidRPr="00B5156A" w:rsidRDefault="00B5156A" w:rsidP="00B5156A">
            <w:pPr>
              <w:spacing w:after="0" w:line="240" w:lineRule="auto"/>
            </w:pPr>
            <w:r w:rsidRPr="00B5156A">
              <w:t>37</w:t>
            </w:r>
          </w:p>
        </w:tc>
        <w:tc>
          <w:tcPr>
            <w:tcW w:w="0" w:type="auto"/>
            <w:vAlign w:val="center"/>
            <w:hideMark/>
          </w:tcPr>
          <w:p w14:paraId="450A02A7" w14:textId="77777777" w:rsidR="00B5156A" w:rsidRPr="00B5156A" w:rsidRDefault="00B5156A" w:rsidP="00B5156A">
            <w:pPr>
              <w:spacing w:after="0" w:line="240" w:lineRule="auto"/>
            </w:pPr>
            <w:r w:rsidRPr="00B5156A">
              <w:t>Bagaimana meningkatkan kualitas pelayanan?</w:t>
            </w:r>
          </w:p>
        </w:tc>
        <w:tc>
          <w:tcPr>
            <w:tcW w:w="0" w:type="auto"/>
            <w:vAlign w:val="center"/>
            <w:hideMark/>
          </w:tcPr>
          <w:p w14:paraId="2C14ACDE" w14:textId="77777777" w:rsidR="00B5156A" w:rsidRPr="00B5156A" w:rsidRDefault="00B5156A" w:rsidP="00B5156A">
            <w:pPr>
              <w:spacing w:after="0" w:line="240" w:lineRule="auto"/>
            </w:pPr>
            <w:r w:rsidRPr="00B5156A">
              <w:t>Dengan memperbaiki administrasi sekolah, pelayanan akademik, dan komunikasi dengan orang tua.</w:t>
            </w:r>
          </w:p>
        </w:tc>
      </w:tr>
    </w:tbl>
    <w:p w14:paraId="065D6AAD" w14:textId="77777777" w:rsidR="008D6A81" w:rsidRDefault="008D6A81" w:rsidP="00B5156A">
      <w:pPr>
        <w:spacing w:after="0" w:line="240" w:lineRule="auto"/>
      </w:pPr>
    </w:p>
    <w:p w14:paraId="48D21762" w14:textId="77777777" w:rsidR="008D6A81" w:rsidRDefault="00000000" w:rsidP="00B5156A">
      <w:pPr>
        <w:pStyle w:val="Heading2"/>
        <w:spacing w:before="0" w:line="240" w:lineRule="auto"/>
      </w:pPr>
      <w:r>
        <w:t>Informan 3: Guru Senior</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0"/>
        <w:gridCol w:w="3150"/>
        <w:gridCol w:w="4899"/>
      </w:tblGrid>
      <w:tr w:rsidR="00B5156A" w:rsidRPr="00B5156A" w14:paraId="5EFCA26A" w14:textId="77777777" w:rsidTr="00B5156A">
        <w:trPr>
          <w:tblHeader/>
          <w:tblCellSpacing w:w="15" w:type="dxa"/>
        </w:trPr>
        <w:tc>
          <w:tcPr>
            <w:tcW w:w="0" w:type="auto"/>
            <w:vAlign w:val="center"/>
            <w:hideMark/>
          </w:tcPr>
          <w:p w14:paraId="26353E5D" w14:textId="77777777" w:rsidR="00B5156A" w:rsidRPr="00B5156A" w:rsidRDefault="00B5156A" w:rsidP="00B5156A">
            <w:pPr>
              <w:spacing w:after="0" w:line="240" w:lineRule="auto"/>
              <w:rPr>
                <w:b/>
                <w:bCs/>
              </w:rPr>
            </w:pPr>
            <w:r w:rsidRPr="00B5156A">
              <w:rPr>
                <w:b/>
                <w:bCs/>
              </w:rPr>
              <w:t>No</w:t>
            </w:r>
          </w:p>
        </w:tc>
        <w:tc>
          <w:tcPr>
            <w:tcW w:w="0" w:type="auto"/>
            <w:vAlign w:val="center"/>
            <w:hideMark/>
          </w:tcPr>
          <w:p w14:paraId="63A642A9" w14:textId="77777777" w:rsidR="00B5156A" w:rsidRPr="00B5156A" w:rsidRDefault="00B5156A" w:rsidP="00B5156A">
            <w:pPr>
              <w:spacing w:after="0" w:line="240" w:lineRule="auto"/>
              <w:rPr>
                <w:b/>
                <w:bCs/>
              </w:rPr>
            </w:pPr>
            <w:r w:rsidRPr="00B5156A">
              <w:rPr>
                <w:b/>
                <w:bCs/>
              </w:rPr>
              <w:t>Pertanyaan</w:t>
            </w:r>
          </w:p>
        </w:tc>
        <w:tc>
          <w:tcPr>
            <w:tcW w:w="0" w:type="auto"/>
            <w:vAlign w:val="center"/>
            <w:hideMark/>
          </w:tcPr>
          <w:p w14:paraId="7C58352B" w14:textId="77777777" w:rsidR="00B5156A" w:rsidRPr="00B5156A" w:rsidRDefault="00B5156A" w:rsidP="00B5156A">
            <w:pPr>
              <w:spacing w:after="0" w:line="240" w:lineRule="auto"/>
              <w:rPr>
                <w:b/>
                <w:bCs/>
              </w:rPr>
            </w:pPr>
            <w:r w:rsidRPr="00B5156A">
              <w:rPr>
                <w:b/>
                <w:bCs/>
              </w:rPr>
              <w:t>Contoh Jawaban</w:t>
            </w:r>
          </w:p>
        </w:tc>
      </w:tr>
      <w:tr w:rsidR="00B5156A" w:rsidRPr="00B5156A" w14:paraId="38DCF426" w14:textId="77777777" w:rsidTr="00B5156A">
        <w:trPr>
          <w:tblCellSpacing w:w="15" w:type="dxa"/>
        </w:trPr>
        <w:tc>
          <w:tcPr>
            <w:tcW w:w="0" w:type="auto"/>
            <w:vAlign w:val="center"/>
            <w:hideMark/>
          </w:tcPr>
          <w:p w14:paraId="1CEF96A6" w14:textId="77777777" w:rsidR="00B5156A" w:rsidRPr="00B5156A" w:rsidRDefault="00B5156A" w:rsidP="00B5156A">
            <w:pPr>
              <w:spacing w:after="0" w:line="240" w:lineRule="auto"/>
            </w:pPr>
            <w:r w:rsidRPr="00B5156A">
              <w:t>11</w:t>
            </w:r>
          </w:p>
        </w:tc>
        <w:tc>
          <w:tcPr>
            <w:tcW w:w="0" w:type="auto"/>
            <w:vAlign w:val="center"/>
            <w:hideMark/>
          </w:tcPr>
          <w:p w14:paraId="2E73257D" w14:textId="77777777" w:rsidR="00B5156A" w:rsidRPr="00B5156A" w:rsidRDefault="00B5156A" w:rsidP="00B5156A">
            <w:pPr>
              <w:spacing w:after="0" w:line="240" w:lineRule="auto"/>
            </w:pPr>
            <w:r w:rsidRPr="00B5156A">
              <w:t>Apakah terjadi penurunan jumlah siswa?</w:t>
            </w:r>
          </w:p>
        </w:tc>
        <w:tc>
          <w:tcPr>
            <w:tcW w:w="0" w:type="auto"/>
            <w:vAlign w:val="center"/>
            <w:hideMark/>
          </w:tcPr>
          <w:p w14:paraId="1271F552" w14:textId="77777777" w:rsidR="00B5156A" w:rsidRPr="00B5156A" w:rsidRDefault="00B5156A" w:rsidP="00B5156A">
            <w:pPr>
              <w:spacing w:after="0" w:line="240" w:lineRule="auto"/>
            </w:pPr>
            <w:r w:rsidRPr="00B5156A">
              <w:t>Ya, kami merasakan jumlah siswa baru menurun dibandingkan beberapa tahun sebelumnya sehingga jumlah rombongan belajar juga berkurang.</w:t>
            </w:r>
          </w:p>
        </w:tc>
      </w:tr>
      <w:tr w:rsidR="00B5156A" w:rsidRPr="00B5156A" w14:paraId="42BBAD66" w14:textId="77777777" w:rsidTr="00B5156A">
        <w:trPr>
          <w:tblCellSpacing w:w="15" w:type="dxa"/>
        </w:trPr>
        <w:tc>
          <w:tcPr>
            <w:tcW w:w="0" w:type="auto"/>
            <w:vAlign w:val="center"/>
            <w:hideMark/>
          </w:tcPr>
          <w:p w14:paraId="0F8F39D6" w14:textId="77777777" w:rsidR="00B5156A" w:rsidRPr="00B5156A" w:rsidRDefault="00B5156A" w:rsidP="00B5156A">
            <w:pPr>
              <w:spacing w:after="0" w:line="240" w:lineRule="auto"/>
            </w:pPr>
            <w:r w:rsidRPr="00B5156A">
              <w:t>19</w:t>
            </w:r>
          </w:p>
        </w:tc>
        <w:tc>
          <w:tcPr>
            <w:tcW w:w="0" w:type="auto"/>
            <w:vAlign w:val="center"/>
            <w:hideMark/>
          </w:tcPr>
          <w:p w14:paraId="04AA8D07" w14:textId="77777777" w:rsidR="00B5156A" w:rsidRPr="00B5156A" w:rsidRDefault="00B5156A" w:rsidP="00B5156A">
            <w:pPr>
              <w:spacing w:after="0" w:line="240" w:lineRule="auto"/>
            </w:pPr>
            <w:r w:rsidRPr="00B5156A">
              <w:t>Bagaimana pandangan masyarakat terhadap sekolah berbasis pesantren?</w:t>
            </w:r>
          </w:p>
        </w:tc>
        <w:tc>
          <w:tcPr>
            <w:tcW w:w="0" w:type="auto"/>
            <w:vAlign w:val="center"/>
            <w:hideMark/>
          </w:tcPr>
          <w:p w14:paraId="1DF1078F" w14:textId="77777777" w:rsidR="00B5156A" w:rsidRPr="00B5156A" w:rsidRDefault="00B5156A" w:rsidP="00B5156A">
            <w:pPr>
              <w:spacing w:after="0" w:line="240" w:lineRule="auto"/>
            </w:pPr>
            <w:r w:rsidRPr="00B5156A">
              <w:t>Masyarakat semakin percaya bahwa sekolah berbasis pesantren mampu membentuk karakter dan akhlak siswa dengan lebih baik.</w:t>
            </w:r>
          </w:p>
        </w:tc>
      </w:tr>
      <w:tr w:rsidR="00B5156A" w:rsidRPr="00B5156A" w14:paraId="7036DE7B" w14:textId="77777777" w:rsidTr="00B5156A">
        <w:trPr>
          <w:tblCellSpacing w:w="15" w:type="dxa"/>
        </w:trPr>
        <w:tc>
          <w:tcPr>
            <w:tcW w:w="0" w:type="auto"/>
            <w:vAlign w:val="center"/>
            <w:hideMark/>
          </w:tcPr>
          <w:p w14:paraId="34F80197" w14:textId="77777777" w:rsidR="00B5156A" w:rsidRPr="00B5156A" w:rsidRDefault="00B5156A" w:rsidP="00B5156A">
            <w:pPr>
              <w:spacing w:after="0" w:line="240" w:lineRule="auto"/>
            </w:pPr>
            <w:r w:rsidRPr="00B5156A">
              <w:t>20</w:t>
            </w:r>
          </w:p>
        </w:tc>
        <w:tc>
          <w:tcPr>
            <w:tcW w:w="0" w:type="auto"/>
            <w:vAlign w:val="center"/>
            <w:hideMark/>
          </w:tcPr>
          <w:p w14:paraId="2961C809" w14:textId="77777777" w:rsidR="00B5156A" w:rsidRPr="00B5156A" w:rsidRDefault="00B5156A" w:rsidP="00B5156A">
            <w:pPr>
              <w:spacing w:after="0" w:line="240" w:lineRule="auto"/>
            </w:pPr>
            <w:r w:rsidRPr="00B5156A">
              <w:t>Mengapa MTs dan MA pesantren dianggap lebih menarik?</w:t>
            </w:r>
          </w:p>
        </w:tc>
        <w:tc>
          <w:tcPr>
            <w:tcW w:w="0" w:type="auto"/>
            <w:vAlign w:val="center"/>
            <w:hideMark/>
          </w:tcPr>
          <w:p w14:paraId="2743D45E" w14:textId="77777777" w:rsidR="00B5156A" w:rsidRPr="00B5156A" w:rsidRDefault="00B5156A" w:rsidP="00B5156A">
            <w:pPr>
              <w:spacing w:after="0" w:line="240" w:lineRule="auto"/>
            </w:pPr>
            <w:r w:rsidRPr="00B5156A">
              <w:t>Karena mereka menawarkan pembelajaran agama yang lebih intensif serta sistem pembinaan selama 24 jam.</w:t>
            </w:r>
          </w:p>
        </w:tc>
      </w:tr>
      <w:tr w:rsidR="00B5156A" w:rsidRPr="00B5156A" w14:paraId="0F71423E" w14:textId="77777777" w:rsidTr="00B5156A">
        <w:trPr>
          <w:tblCellSpacing w:w="15" w:type="dxa"/>
        </w:trPr>
        <w:tc>
          <w:tcPr>
            <w:tcW w:w="0" w:type="auto"/>
            <w:vAlign w:val="center"/>
            <w:hideMark/>
          </w:tcPr>
          <w:p w14:paraId="040207B4" w14:textId="77777777" w:rsidR="00B5156A" w:rsidRPr="00B5156A" w:rsidRDefault="00B5156A" w:rsidP="00B5156A">
            <w:pPr>
              <w:spacing w:after="0" w:line="240" w:lineRule="auto"/>
            </w:pPr>
            <w:r w:rsidRPr="00B5156A">
              <w:t>21</w:t>
            </w:r>
          </w:p>
        </w:tc>
        <w:tc>
          <w:tcPr>
            <w:tcW w:w="0" w:type="auto"/>
            <w:vAlign w:val="center"/>
            <w:hideMark/>
          </w:tcPr>
          <w:p w14:paraId="5CEE30F9" w14:textId="77777777" w:rsidR="00B5156A" w:rsidRPr="00B5156A" w:rsidRDefault="00B5156A" w:rsidP="00B5156A">
            <w:pPr>
              <w:spacing w:after="0" w:line="240" w:lineRule="auto"/>
            </w:pPr>
            <w:r w:rsidRPr="00B5156A">
              <w:t>Apa keunggulan lembaga pendidikan pesantren?</w:t>
            </w:r>
          </w:p>
        </w:tc>
        <w:tc>
          <w:tcPr>
            <w:tcW w:w="0" w:type="auto"/>
            <w:vAlign w:val="center"/>
            <w:hideMark/>
          </w:tcPr>
          <w:p w14:paraId="38D99D38" w14:textId="77777777" w:rsidR="00B5156A" w:rsidRPr="00B5156A" w:rsidRDefault="00B5156A" w:rsidP="00B5156A">
            <w:pPr>
              <w:spacing w:after="0" w:line="240" w:lineRule="auto"/>
            </w:pPr>
            <w:r w:rsidRPr="00B5156A">
              <w:t>Lingkungan religius yang kuat, pembiasaan ibadah, dan pembentukan karakter yang lebih konsisten.</w:t>
            </w:r>
          </w:p>
        </w:tc>
      </w:tr>
      <w:tr w:rsidR="00B5156A" w:rsidRPr="00B5156A" w14:paraId="7F5BCEB6" w14:textId="77777777" w:rsidTr="00B5156A">
        <w:trPr>
          <w:tblCellSpacing w:w="15" w:type="dxa"/>
        </w:trPr>
        <w:tc>
          <w:tcPr>
            <w:tcW w:w="0" w:type="auto"/>
            <w:vAlign w:val="center"/>
            <w:hideMark/>
          </w:tcPr>
          <w:p w14:paraId="0706F049" w14:textId="77777777" w:rsidR="00B5156A" w:rsidRPr="00B5156A" w:rsidRDefault="00B5156A" w:rsidP="00B5156A">
            <w:pPr>
              <w:spacing w:after="0" w:line="240" w:lineRule="auto"/>
            </w:pPr>
            <w:r w:rsidRPr="00B5156A">
              <w:t>22</w:t>
            </w:r>
          </w:p>
        </w:tc>
        <w:tc>
          <w:tcPr>
            <w:tcW w:w="0" w:type="auto"/>
            <w:vAlign w:val="center"/>
            <w:hideMark/>
          </w:tcPr>
          <w:p w14:paraId="303CD6FE" w14:textId="77777777" w:rsidR="00B5156A" w:rsidRPr="00B5156A" w:rsidRDefault="00B5156A" w:rsidP="00B5156A">
            <w:pPr>
              <w:spacing w:after="0" w:line="240" w:lineRule="auto"/>
            </w:pPr>
            <w:r w:rsidRPr="00B5156A">
              <w:t>Apakah integrasi pendidikan agama dan akademik menjadi faktor utama?</w:t>
            </w:r>
          </w:p>
        </w:tc>
        <w:tc>
          <w:tcPr>
            <w:tcW w:w="0" w:type="auto"/>
            <w:vAlign w:val="center"/>
            <w:hideMark/>
          </w:tcPr>
          <w:p w14:paraId="2910AA23" w14:textId="77777777" w:rsidR="00B5156A" w:rsidRPr="00B5156A" w:rsidRDefault="00B5156A" w:rsidP="00B5156A">
            <w:pPr>
              <w:spacing w:after="0" w:line="240" w:lineRule="auto"/>
            </w:pPr>
            <w:r w:rsidRPr="00B5156A">
              <w:t>Ya, sebagian besar orang tua menginginkan kedua aspek tersebut berjalan secara seimbang.</w:t>
            </w:r>
          </w:p>
        </w:tc>
      </w:tr>
      <w:tr w:rsidR="00B5156A" w:rsidRPr="00B5156A" w14:paraId="60BC001C" w14:textId="77777777" w:rsidTr="00B5156A">
        <w:trPr>
          <w:tblCellSpacing w:w="15" w:type="dxa"/>
        </w:trPr>
        <w:tc>
          <w:tcPr>
            <w:tcW w:w="0" w:type="auto"/>
            <w:vAlign w:val="center"/>
            <w:hideMark/>
          </w:tcPr>
          <w:p w14:paraId="00161FB2" w14:textId="77777777" w:rsidR="00B5156A" w:rsidRPr="00B5156A" w:rsidRDefault="00B5156A" w:rsidP="00B5156A">
            <w:pPr>
              <w:spacing w:after="0" w:line="240" w:lineRule="auto"/>
            </w:pPr>
            <w:r w:rsidRPr="00B5156A">
              <w:t>23</w:t>
            </w:r>
          </w:p>
        </w:tc>
        <w:tc>
          <w:tcPr>
            <w:tcW w:w="0" w:type="auto"/>
            <w:vAlign w:val="center"/>
            <w:hideMark/>
          </w:tcPr>
          <w:p w14:paraId="6BCAA1A4" w14:textId="77777777" w:rsidR="00B5156A" w:rsidRPr="00B5156A" w:rsidRDefault="00B5156A" w:rsidP="00B5156A">
            <w:pPr>
              <w:spacing w:after="0" w:line="240" w:lineRule="auto"/>
            </w:pPr>
            <w:r w:rsidRPr="00B5156A">
              <w:t>Bagaimana yayasan mengembangkan nilai keislaman?</w:t>
            </w:r>
          </w:p>
        </w:tc>
        <w:tc>
          <w:tcPr>
            <w:tcW w:w="0" w:type="auto"/>
            <w:vAlign w:val="center"/>
            <w:hideMark/>
          </w:tcPr>
          <w:p w14:paraId="57A7F056" w14:textId="77777777" w:rsidR="00B5156A" w:rsidRPr="00B5156A" w:rsidRDefault="00B5156A" w:rsidP="00B5156A">
            <w:pPr>
              <w:spacing w:after="0" w:line="240" w:lineRule="auto"/>
            </w:pPr>
            <w:r w:rsidRPr="00B5156A">
              <w:t>Melalui shalat berjamaah, tadarus Al-Qur'an, pembiasaan akhlak mulia, serta kegiatan keagamaan rutin.</w:t>
            </w:r>
          </w:p>
        </w:tc>
      </w:tr>
      <w:tr w:rsidR="00B5156A" w:rsidRPr="00B5156A" w14:paraId="6ED9FF91" w14:textId="77777777" w:rsidTr="00B5156A">
        <w:trPr>
          <w:tblCellSpacing w:w="15" w:type="dxa"/>
        </w:trPr>
        <w:tc>
          <w:tcPr>
            <w:tcW w:w="0" w:type="auto"/>
            <w:vAlign w:val="center"/>
            <w:hideMark/>
          </w:tcPr>
          <w:p w14:paraId="275D2F74" w14:textId="77777777" w:rsidR="00B5156A" w:rsidRPr="00B5156A" w:rsidRDefault="00B5156A" w:rsidP="00B5156A">
            <w:pPr>
              <w:spacing w:after="0" w:line="240" w:lineRule="auto"/>
            </w:pPr>
            <w:r w:rsidRPr="00B5156A">
              <w:t>24</w:t>
            </w:r>
          </w:p>
        </w:tc>
        <w:tc>
          <w:tcPr>
            <w:tcW w:w="0" w:type="auto"/>
            <w:vAlign w:val="center"/>
            <w:hideMark/>
          </w:tcPr>
          <w:p w14:paraId="3CF24397" w14:textId="77777777" w:rsidR="00B5156A" w:rsidRPr="00B5156A" w:rsidRDefault="00B5156A" w:rsidP="00B5156A">
            <w:pPr>
              <w:spacing w:after="0" w:line="240" w:lineRule="auto"/>
            </w:pPr>
            <w:r w:rsidRPr="00B5156A">
              <w:t>Apakah yayasan memiliki program menghadapi ancaman sekolah substitusi?</w:t>
            </w:r>
          </w:p>
        </w:tc>
        <w:tc>
          <w:tcPr>
            <w:tcW w:w="0" w:type="auto"/>
            <w:vAlign w:val="center"/>
            <w:hideMark/>
          </w:tcPr>
          <w:p w14:paraId="3517D884" w14:textId="77777777" w:rsidR="00B5156A" w:rsidRPr="00B5156A" w:rsidRDefault="00B5156A" w:rsidP="00B5156A">
            <w:pPr>
              <w:spacing w:after="0" w:line="240" w:lineRule="auto"/>
            </w:pPr>
            <w:r w:rsidRPr="00B5156A">
              <w:t>Kami memperkuat pembinaan karakter Islami, meningkatkan kualitas pembelajaran, serta memberikan pendampingan kepada siswa secara lebih intensif.</w:t>
            </w:r>
          </w:p>
        </w:tc>
      </w:tr>
      <w:tr w:rsidR="00B5156A" w:rsidRPr="00B5156A" w14:paraId="77BD9747" w14:textId="77777777" w:rsidTr="00B5156A">
        <w:trPr>
          <w:tblCellSpacing w:w="15" w:type="dxa"/>
        </w:trPr>
        <w:tc>
          <w:tcPr>
            <w:tcW w:w="0" w:type="auto"/>
            <w:vAlign w:val="center"/>
            <w:hideMark/>
          </w:tcPr>
          <w:p w14:paraId="3C2E3FAF" w14:textId="77777777" w:rsidR="00B5156A" w:rsidRPr="00B5156A" w:rsidRDefault="00B5156A" w:rsidP="00B5156A">
            <w:pPr>
              <w:spacing w:after="0" w:line="240" w:lineRule="auto"/>
            </w:pPr>
            <w:r w:rsidRPr="00B5156A">
              <w:t>29</w:t>
            </w:r>
          </w:p>
        </w:tc>
        <w:tc>
          <w:tcPr>
            <w:tcW w:w="0" w:type="auto"/>
            <w:vAlign w:val="center"/>
            <w:hideMark/>
          </w:tcPr>
          <w:p w14:paraId="554DE687" w14:textId="77777777" w:rsidR="00B5156A" w:rsidRPr="00B5156A" w:rsidRDefault="00B5156A" w:rsidP="00B5156A">
            <w:pPr>
              <w:spacing w:after="0" w:line="240" w:lineRule="auto"/>
            </w:pPr>
            <w:r w:rsidRPr="00B5156A">
              <w:t>Bagaimana pengaruh tokoh agama terhadap pilihan masyarakat?</w:t>
            </w:r>
          </w:p>
        </w:tc>
        <w:tc>
          <w:tcPr>
            <w:tcW w:w="0" w:type="auto"/>
            <w:vAlign w:val="center"/>
            <w:hideMark/>
          </w:tcPr>
          <w:p w14:paraId="2891AD99" w14:textId="77777777" w:rsidR="00B5156A" w:rsidRPr="00B5156A" w:rsidRDefault="00B5156A" w:rsidP="00B5156A">
            <w:pPr>
              <w:spacing w:after="0" w:line="240" w:lineRule="auto"/>
            </w:pPr>
            <w:r w:rsidRPr="00B5156A">
              <w:t>Tokoh agama memiliki pengaruh yang sangat besar karena masyarakat masih menjadikan mereka sebagai rujukan utama dalam memilih sekolah.</w:t>
            </w:r>
          </w:p>
        </w:tc>
      </w:tr>
    </w:tbl>
    <w:p w14:paraId="65F53603" w14:textId="77777777" w:rsidR="008D6A81" w:rsidRDefault="008D6A81" w:rsidP="00B5156A">
      <w:pPr>
        <w:spacing w:after="0" w:line="240" w:lineRule="auto"/>
      </w:pPr>
    </w:p>
    <w:sectPr w:rsidR="008D6A81" w:rsidSect="00B5156A">
      <w:pgSz w:w="11909" w:h="16834" w:code="9"/>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632752509">
    <w:abstractNumId w:val="8"/>
  </w:num>
  <w:num w:numId="2" w16cid:durableId="614941085">
    <w:abstractNumId w:val="6"/>
  </w:num>
  <w:num w:numId="3" w16cid:durableId="1709063739">
    <w:abstractNumId w:val="5"/>
  </w:num>
  <w:num w:numId="4" w16cid:durableId="2010867937">
    <w:abstractNumId w:val="4"/>
  </w:num>
  <w:num w:numId="5" w16cid:durableId="1194611199">
    <w:abstractNumId w:val="7"/>
  </w:num>
  <w:num w:numId="6" w16cid:durableId="821197664">
    <w:abstractNumId w:val="3"/>
  </w:num>
  <w:num w:numId="7" w16cid:durableId="1523014690">
    <w:abstractNumId w:val="2"/>
  </w:num>
  <w:num w:numId="8" w16cid:durableId="1333216175">
    <w:abstractNumId w:val="1"/>
  </w:num>
  <w:num w:numId="9" w16cid:durableId="673531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8319F6"/>
    <w:rsid w:val="008D6A81"/>
    <w:rsid w:val="00AA1D8D"/>
    <w:rsid w:val="00B47730"/>
    <w:rsid w:val="00B5156A"/>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54C665"/>
  <w14:defaultImageDpi w14:val="300"/>
  <w15:docId w15:val="{667581AC-9E38-4B03-8EBC-A53E037BD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1104</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nurul qurthuby</cp:lastModifiedBy>
  <cp:revision>2</cp:revision>
  <dcterms:created xsi:type="dcterms:W3CDTF">2013-12-23T23:15:00Z</dcterms:created>
  <dcterms:modified xsi:type="dcterms:W3CDTF">2026-06-30T13:58:00Z</dcterms:modified>
  <cp:category/>
</cp:coreProperties>
</file>